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03121E7" w:rsidR="00BF7F06" w:rsidRPr="00A11D21" w:rsidRDefault="00F904B7" w:rsidP="009E4AB7">
      <w:pPr>
        <w:rPr>
          <w:rFonts w:ascii="Calibri" w:hAnsi="Calibri" w:cs="Calibri"/>
          <w:b/>
          <w:bCs/>
        </w:rPr>
      </w:pPr>
      <w:r>
        <w:rPr>
          <w:rFonts w:ascii="Calibri" w:hAnsi="Calibri" w:cs="Calibri"/>
          <w:b/>
          <w:bCs/>
        </w:rPr>
        <w:t>Strapped</w:t>
      </w:r>
    </w:p>
    <w:p w14:paraId="2CDC2AFF" w14:textId="23A52211" w:rsidR="007A6325" w:rsidRPr="00A11D21" w:rsidRDefault="00DD4C15" w:rsidP="009E4AB7">
      <w:pPr>
        <w:rPr>
          <w:rFonts w:ascii="Calibri" w:hAnsi="Calibri" w:cs="Calibri"/>
          <w:b/>
          <w:bCs/>
        </w:rPr>
      </w:pPr>
      <w:r>
        <w:rPr>
          <w:rFonts w:ascii="Calibri" w:hAnsi="Calibri" w:cs="Calibri"/>
          <w:b/>
          <w:bCs/>
        </w:rPr>
        <w:t>Sidetracked</w:t>
      </w:r>
      <w:r w:rsidR="00B44FE0">
        <w:rPr>
          <w:rFonts w:ascii="Calibri" w:hAnsi="Calibri" w:cs="Calibri"/>
          <w:b/>
          <w:bCs/>
        </w:rPr>
        <w:t xml:space="preserve"> (Part </w:t>
      </w:r>
      <w:r>
        <w:rPr>
          <w:rFonts w:ascii="Calibri" w:hAnsi="Calibri" w:cs="Calibri"/>
          <w:b/>
          <w:bCs/>
        </w:rPr>
        <w:t>3</w:t>
      </w:r>
      <w:r w:rsidR="00B44FE0">
        <w:rPr>
          <w:rFonts w:ascii="Calibri" w:hAnsi="Calibri" w:cs="Calibri"/>
          <w:b/>
          <w:bCs/>
        </w:rPr>
        <w:t xml:space="preserve"> of </w:t>
      </w:r>
      <w:r w:rsidR="00F904B7">
        <w:rPr>
          <w:rFonts w:ascii="Calibri" w:hAnsi="Calibri" w:cs="Calibri"/>
          <w:b/>
          <w:bCs/>
        </w:rPr>
        <w:t>3</w:t>
      </w:r>
      <w:r w:rsidR="00B44FE0">
        <w:rPr>
          <w:rFonts w:ascii="Calibri" w:hAnsi="Calibri" w:cs="Calibri"/>
          <w:b/>
          <w:bCs/>
        </w:rPr>
        <w:t>)</w:t>
      </w:r>
    </w:p>
    <w:p w14:paraId="156A3DE0" w14:textId="32FC15DF" w:rsidR="007A6325" w:rsidRPr="00A11D21" w:rsidRDefault="00DD4C15" w:rsidP="009E4AB7">
      <w:pPr>
        <w:rPr>
          <w:rFonts w:ascii="Calibri" w:hAnsi="Calibri" w:cs="Calibri"/>
          <w:b/>
          <w:bCs/>
        </w:rPr>
      </w:pPr>
      <w:r>
        <w:rPr>
          <w:rFonts w:ascii="Calibri" w:hAnsi="Calibri" w:cs="Calibri"/>
          <w:b/>
          <w:bCs/>
        </w:rPr>
        <w:t>Haggai 1:1-15</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573FCA9" w14:textId="0AFBD6FB" w:rsidR="00DD4C15" w:rsidRPr="00DD4C15" w:rsidRDefault="00DD4C15" w:rsidP="00DD4C15">
      <w:pPr>
        <w:spacing w:line="276" w:lineRule="auto"/>
        <w:rPr>
          <w:rFonts w:ascii="Calibri" w:hAnsi="Calibri"/>
        </w:rPr>
      </w:pPr>
      <w:r w:rsidRPr="00DD4C15">
        <w:rPr>
          <w:rFonts w:ascii="Calibri" w:hAnsi="Calibri"/>
        </w:rPr>
        <w:t>Today</w:t>
      </w:r>
      <w:r w:rsidR="0050323C">
        <w:rPr>
          <w:rFonts w:ascii="Calibri" w:hAnsi="Calibri"/>
        </w:rPr>
        <w:t>,</w:t>
      </w:r>
      <w:r w:rsidRPr="00DD4C15">
        <w:rPr>
          <w:rFonts w:ascii="Calibri" w:hAnsi="Calibri"/>
        </w:rPr>
        <w:t xml:space="preserve"> we're wrapping up our “Strapped” series. We're talking about distractions. Does anybody ever get distracted? It’s pretty easy to get distracted. </w:t>
      </w:r>
    </w:p>
    <w:p w14:paraId="3DB0ADB2" w14:textId="77777777" w:rsidR="00DD4C15" w:rsidRPr="00DD4C15" w:rsidRDefault="00DD4C15" w:rsidP="00DD4C15">
      <w:pPr>
        <w:spacing w:line="276" w:lineRule="auto"/>
        <w:rPr>
          <w:rFonts w:ascii="Calibri" w:hAnsi="Calibri"/>
        </w:rPr>
      </w:pPr>
    </w:p>
    <w:p w14:paraId="3E045863" w14:textId="74B283EE" w:rsidR="00DD4C15" w:rsidRPr="00DD4C15" w:rsidRDefault="00DD4C15" w:rsidP="00DD4C15">
      <w:pPr>
        <w:spacing w:line="276" w:lineRule="auto"/>
        <w:rPr>
          <w:rFonts w:ascii="Calibri" w:hAnsi="Calibri"/>
        </w:rPr>
      </w:pPr>
      <w:r w:rsidRPr="00DD4C15">
        <w:rPr>
          <w:rFonts w:ascii="Calibri" w:hAnsi="Calibri"/>
        </w:rPr>
        <w:t>Maybe you're at the office, you're working, you're getting into the zone</w:t>
      </w:r>
      <w:r w:rsidR="00D45D41">
        <w:rPr>
          <w:rFonts w:ascii="Calibri" w:hAnsi="Calibri"/>
        </w:rPr>
        <w:t>,</w:t>
      </w:r>
      <w:r w:rsidRPr="00DD4C15">
        <w:rPr>
          <w:rFonts w:ascii="Calibri" w:hAnsi="Calibri"/>
        </w:rPr>
        <w:t xml:space="preserve"> and then all of a sudden you get pulled into an unexpected meeting. </w:t>
      </w:r>
    </w:p>
    <w:p w14:paraId="47BF95D2" w14:textId="77777777" w:rsidR="00DD4C15" w:rsidRPr="00DD4C15" w:rsidRDefault="00DD4C15" w:rsidP="00DD4C15">
      <w:pPr>
        <w:spacing w:line="276" w:lineRule="auto"/>
        <w:rPr>
          <w:rFonts w:ascii="Calibri" w:hAnsi="Calibri"/>
        </w:rPr>
      </w:pPr>
    </w:p>
    <w:p w14:paraId="1BE37A8C" w14:textId="77777777" w:rsidR="00DD4C15" w:rsidRPr="00DD4C15" w:rsidRDefault="00DD4C15" w:rsidP="00DD4C15">
      <w:pPr>
        <w:spacing w:line="276" w:lineRule="auto"/>
        <w:rPr>
          <w:rFonts w:ascii="Calibri" w:hAnsi="Calibri"/>
        </w:rPr>
      </w:pPr>
      <w:r w:rsidRPr="00DD4C15">
        <w:rPr>
          <w:rFonts w:ascii="Calibri" w:hAnsi="Calibri"/>
        </w:rPr>
        <w:t xml:space="preserve">You're trying to hit a tight deadline, but you accidentally check your email and you get sucked into the world of email. </w:t>
      </w:r>
    </w:p>
    <w:p w14:paraId="00E11DDC" w14:textId="77777777" w:rsidR="00DD4C15" w:rsidRPr="00DD4C15" w:rsidRDefault="00DD4C15" w:rsidP="00DD4C15">
      <w:pPr>
        <w:spacing w:line="276" w:lineRule="auto"/>
        <w:rPr>
          <w:rFonts w:ascii="Calibri" w:hAnsi="Calibri"/>
        </w:rPr>
      </w:pPr>
    </w:p>
    <w:p w14:paraId="574341F5" w14:textId="015AB86E" w:rsidR="00DD4C15" w:rsidRPr="00DD4C15" w:rsidRDefault="00DD4C15" w:rsidP="00DD4C15">
      <w:pPr>
        <w:spacing w:line="276" w:lineRule="auto"/>
        <w:rPr>
          <w:rFonts w:ascii="Calibri" w:hAnsi="Calibri"/>
        </w:rPr>
      </w:pPr>
      <w:r w:rsidRPr="00DD4C15">
        <w:rPr>
          <w:rFonts w:ascii="Calibri" w:hAnsi="Calibri"/>
        </w:rPr>
        <w:t>Sometimes I get distracted by watching cat videos. That's a great way to waste a lot of time. You’re in the zone, you're focused,</w:t>
      </w:r>
      <w:r w:rsidR="0050323C">
        <w:rPr>
          <w:rFonts w:ascii="Calibri" w:hAnsi="Calibri"/>
        </w:rPr>
        <w:t xml:space="preserve"> then,</w:t>
      </w:r>
      <w:r w:rsidRPr="00DD4C15">
        <w:rPr>
          <w:rFonts w:ascii="Calibri" w:hAnsi="Calibri"/>
        </w:rPr>
        <w:t xml:space="preserve"> “I </w:t>
      </w:r>
      <w:r w:rsidR="0050323C">
        <w:rPr>
          <w:rFonts w:ascii="Calibri" w:hAnsi="Calibri"/>
        </w:rPr>
        <w:t>have</w:t>
      </w:r>
      <w:r w:rsidRPr="00DD4C15">
        <w:rPr>
          <w:rFonts w:ascii="Calibri" w:hAnsi="Calibri"/>
        </w:rPr>
        <w:t xml:space="preserve"> to watch a cat video.” It’s easy to get distracted. </w:t>
      </w:r>
    </w:p>
    <w:p w14:paraId="4A464752" w14:textId="77777777" w:rsidR="00DD4C15" w:rsidRPr="00DD4C15" w:rsidRDefault="00DD4C15" w:rsidP="00DD4C15">
      <w:pPr>
        <w:spacing w:line="276" w:lineRule="auto"/>
        <w:rPr>
          <w:rFonts w:ascii="Calibri" w:hAnsi="Calibri"/>
        </w:rPr>
      </w:pPr>
    </w:p>
    <w:p w14:paraId="052AE8A3" w14:textId="2C2A9EA2" w:rsidR="00DD4C15" w:rsidRPr="00DD4C15" w:rsidRDefault="00DD4C15" w:rsidP="00DD4C15">
      <w:pPr>
        <w:spacing w:line="276" w:lineRule="auto"/>
        <w:rPr>
          <w:rFonts w:ascii="Calibri" w:hAnsi="Calibri"/>
        </w:rPr>
      </w:pPr>
      <w:r w:rsidRPr="00DD4C15">
        <w:rPr>
          <w:rFonts w:ascii="Calibri" w:hAnsi="Calibri"/>
        </w:rPr>
        <w:t>Guys, maybe your wife</w:t>
      </w:r>
      <w:r w:rsidR="0050323C">
        <w:rPr>
          <w:rFonts w:ascii="Calibri" w:hAnsi="Calibri"/>
        </w:rPr>
        <w:t xml:space="preserve"> i</w:t>
      </w:r>
      <w:r w:rsidRPr="00DD4C15">
        <w:rPr>
          <w:rFonts w:ascii="Calibri" w:hAnsi="Calibri"/>
        </w:rPr>
        <w:t xml:space="preserve">s trying to tell you about her day and you're thinking about how the Broncos </w:t>
      </w:r>
      <w:r w:rsidR="00D45D41">
        <w:rPr>
          <w:rFonts w:ascii="Calibri" w:hAnsi="Calibri"/>
        </w:rPr>
        <w:t xml:space="preserve">are </w:t>
      </w:r>
      <w:r w:rsidRPr="00DD4C15">
        <w:rPr>
          <w:rFonts w:ascii="Calibri" w:hAnsi="Calibri"/>
        </w:rPr>
        <w:t>going to do next season</w:t>
      </w:r>
      <w:r w:rsidR="00D45D41">
        <w:rPr>
          <w:rFonts w:ascii="Calibri" w:hAnsi="Calibri"/>
        </w:rPr>
        <w:t>.</w:t>
      </w:r>
      <w:r w:rsidRPr="00DD4C15">
        <w:rPr>
          <w:rFonts w:ascii="Calibri" w:hAnsi="Calibri"/>
        </w:rPr>
        <w:t xml:space="preserve"> </w:t>
      </w:r>
    </w:p>
    <w:p w14:paraId="5A2B7281" w14:textId="77777777" w:rsidR="00DD4C15" w:rsidRPr="00DD4C15" w:rsidRDefault="00DD4C15" w:rsidP="00DD4C15">
      <w:pPr>
        <w:spacing w:line="276" w:lineRule="auto"/>
        <w:rPr>
          <w:rFonts w:ascii="Calibri" w:hAnsi="Calibri"/>
        </w:rPr>
      </w:pPr>
    </w:p>
    <w:p w14:paraId="4FD4AF08" w14:textId="7A4B969D" w:rsidR="00DD4C15" w:rsidRPr="00DD4C15" w:rsidRDefault="00DD4C15" w:rsidP="00DD4C15">
      <w:pPr>
        <w:spacing w:line="276" w:lineRule="auto"/>
        <w:rPr>
          <w:rFonts w:ascii="Calibri" w:hAnsi="Calibri"/>
        </w:rPr>
      </w:pPr>
      <w:r w:rsidRPr="00DD4C15">
        <w:rPr>
          <w:rFonts w:ascii="Calibri" w:hAnsi="Calibri"/>
        </w:rPr>
        <w:t>Everywhere we turn, there</w:t>
      </w:r>
      <w:r w:rsidR="0050323C">
        <w:rPr>
          <w:rFonts w:ascii="Calibri" w:hAnsi="Calibri"/>
        </w:rPr>
        <w:t xml:space="preserve"> are</w:t>
      </w:r>
      <w:r w:rsidRPr="00DD4C15">
        <w:rPr>
          <w:rFonts w:ascii="Calibri" w:hAnsi="Calibri"/>
        </w:rPr>
        <w:t xml:space="preserve"> so many ways to be distracted. We can be distracted when we drive. We can be distracted in our families. We can be distracted raising kids. We can be distracted in our work. We can also be distracted in our spiritual lives. </w:t>
      </w:r>
    </w:p>
    <w:p w14:paraId="2D4B9C86" w14:textId="77777777" w:rsidR="00DD4C15" w:rsidRPr="00DD4C15" w:rsidRDefault="00DD4C15" w:rsidP="00DD4C15">
      <w:pPr>
        <w:spacing w:line="276" w:lineRule="auto"/>
        <w:rPr>
          <w:rFonts w:ascii="Calibri" w:hAnsi="Calibri"/>
        </w:rPr>
      </w:pPr>
    </w:p>
    <w:p w14:paraId="48C0999F" w14:textId="352B1AFE" w:rsidR="00DD4C15" w:rsidRPr="00DD4C15" w:rsidRDefault="00DD4C15" w:rsidP="00DD4C15">
      <w:pPr>
        <w:spacing w:line="276" w:lineRule="auto"/>
        <w:rPr>
          <w:rFonts w:ascii="Calibri" w:hAnsi="Calibri"/>
        </w:rPr>
      </w:pPr>
      <w:r w:rsidRPr="00DD4C15">
        <w:rPr>
          <w:rFonts w:ascii="Calibri" w:hAnsi="Calibri"/>
        </w:rPr>
        <w:t>Many years ago, the prophet Haggai began to prophesy</w:t>
      </w:r>
      <w:r w:rsidR="0050323C">
        <w:rPr>
          <w:rFonts w:ascii="Calibri" w:hAnsi="Calibri"/>
        </w:rPr>
        <w:t xml:space="preserve"> and</w:t>
      </w:r>
      <w:r w:rsidRPr="00DD4C15">
        <w:rPr>
          <w:rFonts w:ascii="Calibri" w:hAnsi="Calibri"/>
        </w:rPr>
        <w:t xml:space="preserve"> teach the people about what it means to be distracted. Today</w:t>
      </w:r>
      <w:r w:rsidR="0050323C">
        <w:rPr>
          <w:rFonts w:ascii="Calibri" w:hAnsi="Calibri"/>
        </w:rPr>
        <w:t>,</w:t>
      </w:r>
      <w:r w:rsidRPr="00DD4C15">
        <w:rPr>
          <w:rFonts w:ascii="Calibri" w:hAnsi="Calibri"/>
        </w:rPr>
        <w:t xml:space="preserve"> I want to talk about how we can overcome a sidetracked life. </w:t>
      </w:r>
      <w:r w:rsidR="0050323C">
        <w:rPr>
          <w:rFonts w:ascii="Calibri" w:hAnsi="Calibri"/>
        </w:rPr>
        <w:t>E</w:t>
      </w:r>
      <w:r w:rsidRPr="00DD4C15">
        <w:rPr>
          <w:rFonts w:ascii="Calibri" w:hAnsi="Calibri"/>
        </w:rPr>
        <w:t xml:space="preserve">verywhere we turn, there are constantly things that are vying for our attention. For us to be focused and for us to accomplish the purposes and the things that God really has for us, we have to learn to put aside the things that sidetrack us and the things that distract us from the purposes and the callings of God. </w:t>
      </w:r>
    </w:p>
    <w:p w14:paraId="1FD2338B" w14:textId="77777777" w:rsidR="00DD4C15" w:rsidRPr="00DD4C15" w:rsidRDefault="00DD4C15" w:rsidP="00DD4C15">
      <w:pPr>
        <w:spacing w:line="276" w:lineRule="auto"/>
        <w:rPr>
          <w:rFonts w:ascii="Calibri" w:hAnsi="Calibri"/>
        </w:rPr>
      </w:pPr>
    </w:p>
    <w:p w14:paraId="5E10199C" w14:textId="53B4A606" w:rsidR="00DD4C15" w:rsidRPr="00DD4C15" w:rsidRDefault="0050323C" w:rsidP="00DD4C15">
      <w:pPr>
        <w:spacing w:line="276" w:lineRule="auto"/>
        <w:rPr>
          <w:rFonts w:ascii="Calibri" w:hAnsi="Calibri"/>
        </w:rPr>
      </w:pPr>
      <w:r>
        <w:rPr>
          <w:rFonts w:ascii="Calibri" w:hAnsi="Calibri"/>
        </w:rPr>
        <w:t>O</w:t>
      </w:r>
      <w:r w:rsidR="00DD4C15" w:rsidRPr="00DD4C15">
        <w:rPr>
          <w:rFonts w:ascii="Calibri" w:hAnsi="Calibri"/>
        </w:rPr>
        <w:t xml:space="preserve">pen your Bibles and your devices to the book of Haggai 1. Haggai is one of the weird books in the Old Testament. It's at the very end. If you get to </w:t>
      </w:r>
      <w:proofErr w:type="spellStart"/>
      <w:r w:rsidR="00DD4C15" w:rsidRPr="00DD4C15">
        <w:rPr>
          <w:rFonts w:ascii="Calibri" w:hAnsi="Calibri"/>
        </w:rPr>
        <w:t>Malachai</w:t>
      </w:r>
      <w:proofErr w:type="spellEnd"/>
      <w:r w:rsidR="00DD4C15" w:rsidRPr="00DD4C15">
        <w:rPr>
          <w:rFonts w:ascii="Calibri" w:hAnsi="Calibri"/>
        </w:rPr>
        <w:t xml:space="preserve">, you've gone too far. </w:t>
      </w:r>
      <w:r>
        <w:rPr>
          <w:rFonts w:ascii="Calibri" w:hAnsi="Calibri"/>
        </w:rPr>
        <w:t>I</w:t>
      </w:r>
      <w:r w:rsidR="00DD4C15" w:rsidRPr="00DD4C15">
        <w:rPr>
          <w:rFonts w:ascii="Calibri" w:hAnsi="Calibri"/>
        </w:rPr>
        <w:t>t's between Zephaniah and Zechariah. Go to Matthew</w:t>
      </w:r>
      <w:r w:rsidR="00D45D41">
        <w:rPr>
          <w:rFonts w:ascii="Calibri" w:hAnsi="Calibri"/>
        </w:rPr>
        <w:t xml:space="preserve">, </w:t>
      </w:r>
      <w:r w:rsidR="00DD4C15" w:rsidRPr="00DD4C15">
        <w:rPr>
          <w:rFonts w:ascii="Calibri" w:hAnsi="Calibri"/>
        </w:rPr>
        <w:t>take a left</w:t>
      </w:r>
      <w:r w:rsidR="00D45D41">
        <w:rPr>
          <w:rFonts w:ascii="Calibri" w:hAnsi="Calibri"/>
        </w:rPr>
        <w:t>,</w:t>
      </w:r>
      <w:r w:rsidR="00DD4C15" w:rsidRPr="00DD4C15">
        <w:rPr>
          <w:rFonts w:ascii="Calibri" w:hAnsi="Calibri"/>
        </w:rPr>
        <w:t xml:space="preserve"> and just keep going. It’s two chapters. It's what we call a minor prophet. It’s not minor because it's less significant. It's minor just because it's brief. It's short. </w:t>
      </w:r>
    </w:p>
    <w:p w14:paraId="2AB365C4" w14:textId="77777777" w:rsidR="00DD4C15" w:rsidRPr="00DD4C15" w:rsidRDefault="00DD4C15" w:rsidP="00DD4C15">
      <w:pPr>
        <w:spacing w:line="276" w:lineRule="auto"/>
        <w:rPr>
          <w:rFonts w:ascii="Calibri" w:hAnsi="Calibri"/>
        </w:rPr>
      </w:pPr>
    </w:p>
    <w:p w14:paraId="3F53DFDA" w14:textId="60220E6B" w:rsidR="00DD4C15" w:rsidRPr="00DD4C15" w:rsidRDefault="00DD4C15" w:rsidP="00DD4C15">
      <w:pPr>
        <w:spacing w:line="276" w:lineRule="auto"/>
        <w:rPr>
          <w:rFonts w:ascii="Calibri" w:hAnsi="Calibri"/>
        </w:rPr>
      </w:pPr>
      <w:r w:rsidRPr="00DD4C15">
        <w:rPr>
          <w:rFonts w:ascii="Calibri" w:hAnsi="Calibri"/>
        </w:rPr>
        <w:lastRenderedPageBreak/>
        <w:t xml:space="preserve">The book of Haggai was written many years ago to a distracted audience, a group of people. In 586 B.C., King Nebuchadnezzar destroyed Solomon's temple in the city of Jerusalem. Shortly thereafter, the people of Jerusalem were carried off into captivity </w:t>
      </w:r>
      <w:r w:rsidR="008553F1">
        <w:rPr>
          <w:rFonts w:ascii="Calibri" w:hAnsi="Calibri"/>
        </w:rPr>
        <w:t>by</w:t>
      </w:r>
      <w:r w:rsidRPr="00DD4C15">
        <w:rPr>
          <w:rFonts w:ascii="Calibri" w:hAnsi="Calibri"/>
        </w:rPr>
        <w:t xml:space="preserve"> the Babylonian Empire. They were exiled. Many years later, King Cyrus from the Persian Empire</w:t>
      </w:r>
      <w:r w:rsidR="008553F1">
        <w:rPr>
          <w:rFonts w:ascii="Calibri" w:hAnsi="Calibri"/>
        </w:rPr>
        <w:t xml:space="preserve"> defeated Babylon</w:t>
      </w:r>
      <w:r w:rsidRPr="00DD4C15">
        <w:rPr>
          <w:rFonts w:ascii="Calibri" w:hAnsi="Calibri"/>
        </w:rPr>
        <w:t xml:space="preserve"> and </w:t>
      </w:r>
      <w:r w:rsidR="0050323C">
        <w:rPr>
          <w:rFonts w:ascii="Calibri" w:hAnsi="Calibri"/>
        </w:rPr>
        <w:t>allowed</w:t>
      </w:r>
      <w:r w:rsidRPr="00DD4C15">
        <w:rPr>
          <w:rFonts w:ascii="Calibri" w:hAnsi="Calibri"/>
        </w:rPr>
        <w:t xml:space="preserve"> the Jews to go back to the city of Jerusalem. He even </w:t>
      </w:r>
      <w:r w:rsidR="0050323C">
        <w:rPr>
          <w:rFonts w:ascii="Calibri" w:hAnsi="Calibri"/>
        </w:rPr>
        <w:t xml:space="preserve">gave </w:t>
      </w:r>
      <w:r w:rsidRPr="00DD4C15">
        <w:rPr>
          <w:rFonts w:ascii="Calibri" w:hAnsi="Calibri"/>
        </w:rPr>
        <w:t xml:space="preserve">them the money to rebuild the temple. This is like, “Whoa. All of a sudden, we were dragged away from our homeland. Now the king is saying go back to Jerusalem and rebuild the temple.” A remnant of people </w:t>
      </w:r>
      <w:r w:rsidR="0050323C">
        <w:rPr>
          <w:rFonts w:ascii="Calibri" w:hAnsi="Calibri"/>
        </w:rPr>
        <w:t>went</w:t>
      </w:r>
      <w:r w:rsidRPr="00DD4C15">
        <w:rPr>
          <w:rFonts w:ascii="Calibri" w:hAnsi="Calibri"/>
        </w:rPr>
        <w:t xml:space="preserve"> back to the homeland, to the motherland. </w:t>
      </w:r>
      <w:r w:rsidR="0050323C">
        <w:rPr>
          <w:rFonts w:ascii="Calibri" w:hAnsi="Calibri"/>
        </w:rPr>
        <w:t>They had been</w:t>
      </w:r>
      <w:r w:rsidRPr="00DD4C15">
        <w:rPr>
          <w:rFonts w:ascii="Calibri" w:hAnsi="Calibri"/>
        </w:rPr>
        <w:t xml:space="preserve"> exiled for </w:t>
      </w:r>
      <w:r w:rsidR="0050323C">
        <w:rPr>
          <w:rFonts w:ascii="Calibri" w:hAnsi="Calibri"/>
        </w:rPr>
        <w:t>those</w:t>
      </w:r>
      <w:r w:rsidRPr="00DD4C15">
        <w:rPr>
          <w:rFonts w:ascii="Calibri" w:hAnsi="Calibri"/>
        </w:rPr>
        <w:t xml:space="preserve"> years and now they're back. </w:t>
      </w:r>
    </w:p>
    <w:p w14:paraId="0FBF8B42" w14:textId="77777777" w:rsidR="00DD4C15" w:rsidRPr="00DD4C15" w:rsidRDefault="00DD4C15" w:rsidP="00DD4C15">
      <w:pPr>
        <w:spacing w:line="276" w:lineRule="auto"/>
        <w:rPr>
          <w:rFonts w:ascii="Calibri" w:hAnsi="Calibri"/>
        </w:rPr>
      </w:pPr>
    </w:p>
    <w:p w14:paraId="424E2D61" w14:textId="281655BC" w:rsidR="00DD4C15" w:rsidRPr="00DD4C15" w:rsidRDefault="0050323C" w:rsidP="00DD4C15">
      <w:pPr>
        <w:spacing w:line="276" w:lineRule="auto"/>
        <w:rPr>
          <w:rFonts w:ascii="Calibri" w:hAnsi="Calibri"/>
        </w:rPr>
      </w:pPr>
      <w:r>
        <w:rPr>
          <w:rFonts w:ascii="Calibri" w:hAnsi="Calibri"/>
        </w:rPr>
        <w:t>The</w:t>
      </w:r>
      <w:r w:rsidR="00DD4C15" w:rsidRPr="00DD4C15">
        <w:rPr>
          <w:rFonts w:ascii="Calibri" w:hAnsi="Calibri"/>
        </w:rPr>
        <w:t xml:space="preserve"> first returnees ma</w:t>
      </w:r>
      <w:r>
        <w:rPr>
          <w:rFonts w:ascii="Calibri" w:hAnsi="Calibri"/>
        </w:rPr>
        <w:t>de</w:t>
      </w:r>
      <w:r w:rsidR="00DD4C15" w:rsidRPr="00DD4C15">
        <w:rPr>
          <w:rFonts w:ascii="Calibri" w:hAnsi="Calibri"/>
        </w:rPr>
        <w:t xml:space="preserve"> a preliminary attempt to rebuild the temple. It</w:t>
      </w:r>
      <w:r>
        <w:rPr>
          <w:rFonts w:ascii="Calibri" w:hAnsi="Calibri"/>
        </w:rPr>
        <w:t xml:space="preserve"> had</w:t>
      </w:r>
      <w:r w:rsidR="00DD4C15" w:rsidRPr="00DD4C15">
        <w:rPr>
          <w:rFonts w:ascii="Calibri" w:hAnsi="Calibri"/>
        </w:rPr>
        <w:t xml:space="preserve"> been destroyed for many years, and the ruins laid there all around the city of Jerusalem. The Samaritan neighbors offered to even help the Jews. The Jews refused their help</w:t>
      </w:r>
      <w:r w:rsidR="00D45D41">
        <w:rPr>
          <w:rFonts w:ascii="Calibri" w:hAnsi="Calibri"/>
        </w:rPr>
        <w:t>, so</w:t>
      </w:r>
      <w:r w:rsidR="00DD4C15" w:rsidRPr="00DD4C15">
        <w:rPr>
          <w:rFonts w:ascii="Calibri" w:hAnsi="Calibri"/>
        </w:rPr>
        <w:t xml:space="preserve"> then the Samaritans turned against them, threatened the workers</w:t>
      </w:r>
      <w:r>
        <w:rPr>
          <w:rFonts w:ascii="Calibri" w:hAnsi="Calibri"/>
        </w:rPr>
        <w:t xml:space="preserve">, and </w:t>
      </w:r>
      <w:r w:rsidR="00DD4C15" w:rsidRPr="00DD4C15">
        <w:rPr>
          <w:rFonts w:ascii="Calibri" w:hAnsi="Calibri"/>
        </w:rPr>
        <w:t xml:space="preserve">sent people back to Persia to lobby against the building of the temple. </w:t>
      </w:r>
    </w:p>
    <w:p w14:paraId="4C2FCA3D" w14:textId="77777777" w:rsidR="00DD4C15" w:rsidRPr="00DD4C15" w:rsidRDefault="00DD4C15" w:rsidP="00DD4C15">
      <w:pPr>
        <w:spacing w:line="276" w:lineRule="auto"/>
        <w:rPr>
          <w:rFonts w:ascii="Calibri" w:hAnsi="Calibri"/>
        </w:rPr>
      </w:pPr>
    </w:p>
    <w:p w14:paraId="4BC59B5E" w14:textId="0F3236D4" w:rsidR="0050323C" w:rsidRDefault="00DD4C15" w:rsidP="00DD4C15">
      <w:pPr>
        <w:spacing w:line="276" w:lineRule="auto"/>
        <w:rPr>
          <w:rFonts w:ascii="Calibri" w:hAnsi="Calibri"/>
        </w:rPr>
      </w:pPr>
      <w:r w:rsidRPr="00DD4C15">
        <w:rPr>
          <w:rFonts w:ascii="Calibri" w:hAnsi="Calibri"/>
        </w:rPr>
        <w:t>All that to say, 16-18 years has gone by and nobody has rebuilt the temple. This is what God had instructed the people to do. You’re to go back to the homeland, you’re to rebuild the temple. Jeremiah had prophesied it. The people just got comfortable and cozy doing their own thing, going in their own direction, and they forgot about the significance of this great house of worship and the role that it played in their culture an</w:t>
      </w:r>
      <w:r w:rsidR="0050323C">
        <w:rPr>
          <w:rFonts w:ascii="Calibri" w:hAnsi="Calibri"/>
        </w:rPr>
        <w:t>d</w:t>
      </w:r>
      <w:r w:rsidRPr="00DD4C15">
        <w:rPr>
          <w:rFonts w:ascii="Calibri" w:hAnsi="Calibri"/>
        </w:rPr>
        <w:t xml:space="preserve"> spiritual life. You could say the people were sidetracked. </w:t>
      </w:r>
    </w:p>
    <w:p w14:paraId="796768F3" w14:textId="77777777" w:rsidR="0050323C" w:rsidRDefault="0050323C" w:rsidP="00DD4C15">
      <w:pPr>
        <w:spacing w:line="276" w:lineRule="auto"/>
        <w:rPr>
          <w:rFonts w:ascii="Calibri" w:hAnsi="Calibri"/>
        </w:rPr>
      </w:pPr>
    </w:p>
    <w:p w14:paraId="01DEBE51" w14:textId="49C77796" w:rsidR="00DD4C15" w:rsidRPr="00DD4C15" w:rsidRDefault="00DD4C15" w:rsidP="00DD4C15">
      <w:pPr>
        <w:spacing w:line="276" w:lineRule="auto"/>
        <w:rPr>
          <w:rFonts w:ascii="Calibri" w:hAnsi="Calibri"/>
        </w:rPr>
      </w:pPr>
      <w:r w:rsidRPr="00DD4C15">
        <w:rPr>
          <w:rFonts w:ascii="Calibri" w:hAnsi="Calibri"/>
        </w:rPr>
        <w:t>I want to look at three questions today that help us avoid a sidetracked life. The first one is not what you think when you think about a sidetracked life. It's probably something that you would not think very much about, but it is absolutely critical to this passage and to really understanding the life that God has for us</w:t>
      </w:r>
      <w:r w:rsidR="0050323C">
        <w:rPr>
          <w:rFonts w:ascii="Calibri" w:hAnsi="Calibri"/>
        </w:rPr>
        <w:t xml:space="preserve"> – </w:t>
      </w:r>
      <w:r w:rsidRPr="00DD4C15">
        <w:rPr>
          <w:rFonts w:ascii="Calibri" w:hAnsi="Calibri"/>
        </w:rPr>
        <w:t xml:space="preserve">a life that is spiritually on track with what God wants us to do and accomplish. </w:t>
      </w:r>
    </w:p>
    <w:p w14:paraId="5937E7C4" w14:textId="77777777" w:rsidR="00DD4C15" w:rsidRPr="00DD4C15" w:rsidRDefault="00DD4C15" w:rsidP="00DD4C15">
      <w:pPr>
        <w:spacing w:line="276" w:lineRule="auto"/>
        <w:rPr>
          <w:rFonts w:ascii="Calibri" w:hAnsi="Calibri"/>
        </w:rPr>
      </w:pPr>
    </w:p>
    <w:p w14:paraId="50C328D7" w14:textId="77777777" w:rsidR="00DD4C15" w:rsidRPr="00DD4C15" w:rsidRDefault="00DD4C15" w:rsidP="00DD4C15">
      <w:pPr>
        <w:spacing w:line="276" w:lineRule="auto"/>
        <w:rPr>
          <w:rFonts w:ascii="Calibri" w:hAnsi="Calibri"/>
          <w:b/>
          <w:bCs/>
        </w:rPr>
      </w:pPr>
      <w:r w:rsidRPr="00DD4C15">
        <w:rPr>
          <w:rFonts w:ascii="Calibri" w:hAnsi="Calibri"/>
          <w:b/>
          <w:bCs/>
        </w:rPr>
        <w:t xml:space="preserve">1. What Am I Doing </w:t>
      </w:r>
      <w:proofErr w:type="gramStart"/>
      <w:r w:rsidRPr="00DD4C15">
        <w:rPr>
          <w:rFonts w:ascii="Calibri" w:hAnsi="Calibri"/>
          <w:b/>
          <w:bCs/>
        </w:rPr>
        <w:t>To</w:t>
      </w:r>
      <w:proofErr w:type="gramEnd"/>
      <w:r w:rsidRPr="00DD4C15">
        <w:rPr>
          <w:rFonts w:ascii="Calibri" w:hAnsi="Calibri"/>
          <w:b/>
          <w:bCs/>
        </w:rPr>
        <w:t xml:space="preserve"> Build The House of God?</w:t>
      </w:r>
    </w:p>
    <w:p w14:paraId="6A029A64" w14:textId="77777777" w:rsidR="00DD4C15" w:rsidRPr="00DD4C15" w:rsidRDefault="00DD4C15" w:rsidP="00DD4C15">
      <w:pPr>
        <w:spacing w:line="276" w:lineRule="auto"/>
        <w:rPr>
          <w:rFonts w:ascii="Calibri" w:hAnsi="Calibri"/>
        </w:rPr>
      </w:pPr>
    </w:p>
    <w:p w14:paraId="00E9E9D0" w14:textId="77777777" w:rsidR="00DD4C15" w:rsidRPr="00DD4C15" w:rsidRDefault="00DD4C15" w:rsidP="00DD4C15">
      <w:pPr>
        <w:spacing w:line="276" w:lineRule="auto"/>
        <w:rPr>
          <w:rFonts w:ascii="Calibri" w:hAnsi="Calibri"/>
        </w:rPr>
      </w:pPr>
      <w:r w:rsidRPr="00DD4C15">
        <w:rPr>
          <w:rFonts w:ascii="Calibri" w:hAnsi="Calibri"/>
        </w:rPr>
        <w:t>“The Lord of Armies says this: These people say: The time has not come for the house of the Lord to be rebuilt” (Haggai 1:2).</w:t>
      </w:r>
    </w:p>
    <w:p w14:paraId="28BB913A" w14:textId="77777777" w:rsidR="00DD4C15" w:rsidRPr="00DD4C15" w:rsidRDefault="00DD4C15" w:rsidP="00DD4C15">
      <w:pPr>
        <w:spacing w:line="276" w:lineRule="auto"/>
        <w:rPr>
          <w:rFonts w:ascii="Calibri" w:hAnsi="Calibri"/>
        </w:rPr>
      </w:pPr>
    </w:p>
    <w:p w14:paraId="3EBF2E8B" w14:textId="77D83E78" w:rsidR="00DD4C15" w:rsidRPr="00DD4C15" w:rsidRDefault="00DD4C15" w:rsidP="00DD4C15">
      <w:pPr>
        <w:spacing w:line="276" w:lineRule="auto"/>
        <w:rPr>
          <w:rFonts w:ascii="Calibri" w:hAnsi="Calibri"/>
        </w:rPr>
      </w:pPr>
      <w:r w:rsidRPr="00DD4C15">
        <w:rPr>
          <w:rFonts w:ascii="Calibri" w:hAnsi="Calibri"/>
        </w:rPr>
        <w:t xml:space="preserve">Did you get that </w:t>
      </w:r>
      <w:r w:rsidRPr="00DD4C15">
        <w:rPr>
          <w:rFonts w:ascii="Calibri" w:hAnsi="Calibri"/>
          <w:i/>
          <w:iCs/>
        </w:rPr>
        <w:t>not</w:t>
      </w:r>
      <w:r w:rsidRPr="00DD4C15">
        <w:rPr>
          <w:rFonts w:ascii="Calibri" w:hAnsi="Calibri"/>
        </w:rPr>
        <w:t xml:space="preserve">?  “It is </w:t>
      </w:r>
      <w:r w:rsidRPr="00DD4C15">
        <w:rPr>
          <w:rFonts w:ascii="Calibri" w:hAnsi="Calibri"/>
          <w:i/>
          <w:iCs/>
        </w:rPr>
        <w:t>not</w:t>
      </w:r>
      <w:r w:rsidRPr="00DD4C15">
        <w:rPr>
          <w:rFonts w:ascii="Calibri" w:hAnsi="Calibri"/>
        </w:rPr>
        <w:t xml:space="preserve"> time,” the people say. But God had already told them it is time. It was God's time</w:t>
      </w:r>
      <w:r w:rsidR="0050323C">
        <w:rPr>
          <w:rFonts w:ascii="Calibri" w:hAnsi="Calibri"/>
        </w:rPr>
        <w:t>;</w:t>
      </w:r>
      <w:r w:rsidRPr="00DD4C15">
        <w:rPr>
          <w:rFonts w:ascii="Calibri" w:hAnsi="Calibri"/>
        </w:rPr>
        <w:t xml:space="preserve"> it wasn't their time. How many of you know that sometimes our time and God's time are not always on the same schedule? God wanted the house of worship to be built </w:t>
      </w:r>
      <w:r w:rsidRPr="00DD4C15">
        <w:rPr>
          <w:rFonts w:ascii="Calibri" w:hAnsi="Calibri"/>
        </w:rPr>
        <w:lastRenderedPageBreak/>
        <w:t xml:space="preserve">first, not last. The people are there procrastinating. The temple was in ruin and it had been there for almost 20 years in ruin. </w:t>
      </w:r>
      <w:r w:rsidR="0050323C">
        <w:rPr>
          <w:rFonts w:ascii="Calibri" w:hAnsi="Calibri"/>
        </w:rPr>
        <w:t>T</w:t>
      </w:r>
      <w:r w:rsidRPr="00DD4C15">
        <w:rPr>
          <w:rFonts w:ascii="Calibri" w:hAnsi="Calibri"/>
        </w:rPr>
        <w:t xml:space="preserve">he longer you put something off, the easier it is to keep putting it off. Day after day the people would walk by, “Yeah, that's the temple. Okay. I </w:t>
      </w:r>
      <w:r w:rsidR="0050323C">
        <w:rPr>
          <w:rFonts w:ascii="Calibri" w:hAnsi="Calibri"/>
        </w:rPr>
        <w:t>have</w:t>
      </w:r>
      <w:r w:rsidRPr="00DD4C15">
        <w:rPr>
          <w:rFonts w:ascii="Calibri" w:hAnsi="Calibri"/>
        </w:rPr>
        <w:t xml:space="preserve"> to get back to my family.</w:t>
      </w:r>
      <w:r w:rsidR="00D45D41">
        <w:rPr>
          <w:rFonts w:ascii="Calibri" w:hAnsi="Calibri"/>
        </w:rPr>
        <w:t xml:space="preserve">” </w:t>
      </w:r>
      <w:r w:rsidRPr="00DD4C15">
        <w:rPr>
          <w:rFonts w:ascii="Calibri" w:hAnsi="Calibri"/>
        </w:rPr>
        <w:t>People just got used to seeing the ruins. It became</w:t>
      </w:r>
      <w:r w:rsidR="0050323C">
        <w:rPr>
          <w:rFonts w:ascii="Calibri" w:hAnsi="Calibri"/>
        </w:rPr>
        <w:t xml:space="preserve"> commonplace, whereas</w:t>
      </w:r>
      <w:r w:rsidRPr="00DD4C15">
        <w:rPr>
          <w:rFonts w:ascii="Calibri" w:hAnsi="Calibri"/>
        </w:rPr>
        <w:t xml:space="preserve"> </w:t>
      </w:r>
      <w:r w:rsidR="0050323C">
        <w:rPr>
          <w:rFonts w:ascii="Calibri" w:hAnsi="Calibri"/>
        </w:rPr>
        <w:t>before</w:t>
      </w:r>
      <w:r w:rsidRPr="00DD4C15">
        <w:rPr>
          <w:rFonts w:ascii="Calibri" w:hAnsi="Calibri"/>
        </w:rPr>
        <w:t xml:space="preserve"> it was disturbing. </w:t>
      </w:r>
    </w:p>
    <w:p w14:paraId="476972FC" w14:textId="77777777" w:rsidR="00DD4C15" w:rsidRPr="00DD4C15" w:rsidRDefault="00DD4C15" w:rsidP="00DD4C15">
      <w:pPr>
        <w:spacing w:line="276" w:lineRule="auto"/>
        <w:rPr>
          <w:rFonts w:ascii="Calibri" w:hAnsi="Calibri"/>
        </w:rPr>
      </w:pPr>
    </w:p>
    <w:p w14:paraId="336CFFAB" w14:textId="6C48AC6C" w:rsidR="00DD4C15" w:rsidRPr="00DD4C15" w:rsidRDefault="00DD4C15" w:rsidP="00DD4C15">
      <w:pPr>
        <w:spacing w:line="276" w:lineRule="auto"/>
        <w:rPr>
          <w:rFonts w:ascii="Calibri" w:hAnsi="Calibri"/>
        </w:rPr>
      </w:pPr>
      <w:r w:rsidRPr="00DD4C15">
        <w:rPr>
          <w:rFonts w:ascii="Calibri" w:hAnsi="Calibri"/>
        </w:rPr>
        <w:t xml:space="preserve">In Jewish worship, the temple was everything. In fact, the presence of God dwelled in the Holy of Holies, that one particular place of the temple. The spiritual life of these individuals revolved almost entirely around the temple worship. If the temple </w:t>
      </w:r>
      <w:r w:rsidR="0067592B">
        <w:rPr>
          <w:rFonts w:ascii="Calibri" w:hAnsi="Calibri"/>
        </w:rPr>
        <w:t>wa</w:t>
      </w:r>
      <w:r w:rsidRPr="00DD4C15">
        <w:rPr>
          <w:rFonts w:ascii="Calibri" w:hAnsi="Calibri"/>
        </w:rPr>
        <w:t xml:space="preserve">s decimated, if the temple </w:t>
      </w:r>
      <w:r w:rsidR="0067592B">
        <w:rPr>
          <w:rFonts w:ascii="Calibri" w:hAnsi="Calibri"/>
        </w:rPr>
        <w:t>wa</w:t>
      </w:r>
      <w:r w:rsidRPr="00DD4C15">
        <w:rPr>
          <w:rFonts w:ascii="Calibri" w:hAnsi="Calibri"/>
        </w:rPr>
        <w:t>s in ruin, then the worship that the Israelites had practiced for all these years could not take place. It was a big deal. People ha</w:t>
      </w:r>
      <w:r w:rsidR="0067592B">
        <w:rPr>
          <w:rFonts w:ascii="Calibri" w:hAnsi="Calibri"/>
        </w:rPr>
        <w:t>d</w:t>
      </w:r>
      <w:r w:rsidRPr="00DD4C15">
        <w:rPr>
          <w:rFonts w:ascii="Calibri" w:hAnsi="Calibri"/>
        </w:rPr>
        <w:t xml:space="preserve"> become very calloused and very unconcerned with what</w:t>
      </w:r>
      <w:r w:rsidR="0067592B">
        <w:rPr>
          <w:rFonts w:ascii="Calibri" w:hAnsi="Calibri"/>
        </w:rPr>
        <w:t xml:space="preserve"> was</w:t>
      </w:r>
      <w:r w:rsidRPr="00DD4C15">
        <w:rPr>
          <w:rFonts w:ascii="Calibri" w:hAnsi="Calibri"/>
        </w:rPr>
        <w:t xml:space="preserve"> going on. They value</w:t>
      </w:r>
      <w:r w:rsidR="0067592B">
        <w:rPr>
          <w:rFonts w:ascii="Calibri" w:hAnsi="Calibri"/>
        </w:rPr>
        <w:t>d</w:t>
      </w:r>
      <w:r w:rsidRPr="00DD4C15">
        <w:rPr>
          <w:rFonts w:ascii="Calibri" w:hAnsi="Calibri"/>
        </w:rPr>
        <w:t xml:space="preserve"> their personal comfort more than God's divine fulfillment. </w:t>
      </w:r>
    </w:p>
    <w:p w14:paraId="77991FF4" w14:textId="77777777" w:rsidR="00DD4C15" w:rsidRPr="00DD4C15" w:rsidRDefault="00DD4C15" w:rsidP="00DD4C15">
      <w:pPr>
        <w:spacing w:line="276" w:lineRule="auto"/>
        <w:rPr>
          <w:rFonts w:ascii="Calibri" w:hAnsi="Calibri"/>
        </w:rPr>
      </w:pPr>
    </w:p>
    <w:p w14:paraId="486BD5DE" w14:textId="5B9C521F" w:rsidR="00DD4C15" w:rsidRPr="00DD4C15" w:rsidRDefault="008553F1" w:rsidP="00DD4C15">
      <w:pPr>
        <w:spacing w:line="276" w:lineRule="auto"/>
        <w:rPr>
          <w:rFonts w:ascii="Calibri" w:hAnsi="Calibri"/>
        </w:rPr>
      </w:pPr>
      <w:r>
        <w:rPr>
          <w:rFonts w:ascii="Calibri" w:hAnsi="Calibri"/>
        </w:rPr>
        <w:t>I</w:t>
      </w:r>
      <w:r w:rsidR="00DD4C15" w:rsidRPr="00DD4C15">
        <w:rPr>
          <w:rFonts w:ascii="Calibri" w:hAnsi="Calibri"/>
        </w:rPr>
        <w:t>n the 21</w:t>
      </w:r>
      <w:r w:rsidR="00DD4C15" w:rsidRPr="00DD4C15">
        <w:rPr>
          <w:rFonts w:ascii="Calibri" w:hAnsi="Calibri"/>
          <w:vertAlign w:val="superscript"/>
        </w:rPr>
        <w:t>st</w:t>
      </w:r>
      <w:r w:rsidR="00DD4C15" w:rsidRPr="00DD4C15">
        <w:rPr>
          <w:rFonts w:ascii="Calibri" w:hAnsi="Calibri"/>
        </w:rPr>
        <w:t xml:space="preserve"> century, the house of God is still a very significant, important place. The Spirit of God does not reside in a place</w:t>
      </w:r>
      <w:r w:rsidR="00BE7A66">
        <w:rPr>
          <w:rFonts w:ascii="Calibri" w:hAnsi="Calibri"/>
        </w:rPr>
        <w:t>;</w:t>
      </w:r>
      <w:r w:rsidR="00DD4C15" w:rsidRPr="00DD4C15">
        <w:rPr>
          <w:rFonts w:ascii="Calibri" w:hAnsi="Calibri"/>
        </w:rPr>
        <w:t xml:space="preserve"> He lives in the hearts of people. But the church is about all of us collectively joining together to worship God, to encourage each other, and to bless each other. God has still called us to be about building His house. We build </w:t>
      </w:r>
      <w:r w:rsidR="0067592B">
        <w:rPr>
          <w:rFonts w:ascii="Calibri" w:hAnsi="Calibri"/>
        </w:rPr>
        <w:t>H</w:t>
      </w:r>
      <w:r w:rsidR="00DD4C15" w:rsidRPr="00DD4C15">
        <w:rPr>
          <w:rFonts w:ascii="Calibri" w:hAnsi="Calibri"/>
        </w:rPr>
        <w:t>is house through serving, through having ministry in the church. We build His house by giving. That's why we've been involved in our 90-</w:t>
      </w:r>
      <w:r w:rsidR="00BE7A66">
        <w:rPr>
          <w:rFonts w:ascii="Calibri" w:hAnsi="Calibri"/>
        </w:rPr>
        <w:t>d</w:t>
      </w:r>
      <w:r w:rsidR="00DD4C15" w:rsidRPr="00DD4C15">
        <w:rPr>
          <w:rFonts w:ascii="Calibri" w:hAnsi="Calibri"/>
        </w:rPr>
        <w:t xml:space="preserve">ay tithe challenge where many people have been stepping up and saying, “I want to do my part to build the house of God. I want to be a builder. I don't want to be somebody who just comes and takes, but I want to make my contribution. I want to do what God wants me to do to build the house of God.” </w:t>
      </w:r>
    </w:p>
    <w:p w14:paraId="6BF873CC" w14:textId="77777777" w:rsidR="00DD4C15" w:rsidRPr="00DD4C15" w:rsidRDefault="00DD4C15" w:rsidP="00DD4C15">
      <w:pPr>
        <w:spacing w:line="276" w:lineRule="auto"/>
        <w:rPr>
          <w:rFonts w:ascii="Calibri" w:hAnsi="Calibri"/>
        </w:rPr>
      </w:pPr>
    </w:p>
    <w:p w14:paraId="357F4442" w14:textId="2D7B6F84" w:rsidR="00DD4C15" w:rsidRPr="00DD4C15" w:rsidRDefault="00DD4C15" w:rsidP="00DD4C15">
      <w:pPr>
        <w:spacing w:line="276" w:lineRule="auto"/>
        <w:rPr>
          <w:rFonts w:ascii="Calibri" w:hAnsi="Calibri"/>
        </w:rPr>
      </w:pPr>
      <w:r w:rsidRPr="00DD4C15">
        <w:rPr>
          <w:rFonts w:ascii="Calibri" w:hAnsi="Calibri"/>
        </w:rPr>
        <w:t>The question is, then why is that so important? One of the reasons that is so significant to build the house of God is because when the house of God is strong, we're strong. We need a place to come to gather around the word of God with the people of God, to be encouraged by God, to be blessed, to be challenged, to be transformed. When the church is strong, guess what happens? We're strong. We receive that strength</w:t>
      </w:r>
      <w:r w:rsidR="0067592B">
        <w:rPr>
          <w:rFonts w:ascii="Calibri" w:hAnsi="Calibri"/>
        </w:rPr>
        <w:t xml:space="preserve">, </w:t>
      </w:r>
      <w:r w:rsidRPr="00DD4C15">
        <w:rPr>
          <w:rFonts w:ascii="Calibri" w:hAnsi="Calibri"/>
        </w:rPr>
        <w:t>power</w:t>
      </w:r>
      <w:r w:rsidR="0067592B">
        <w:rPr>
          <w:rFonts w:ascii="Calibri" w:hAnsi="Calibri"/>
        </w:rPr>
        <w:t xml:space="preserve">, and </w:t>
      </w:r>
      <w:r w:rsidRPr="00DD4C15">
        <w:rPr>
          <w:rFonts w:ascii="Calibri" w:hAnsi="Calibri"/>
        </w:rPr>
        <w:t xml:space="preserve">vitality from being a part of a dynamic fellowship together. </w:t>
      </w:r>
    </w:p>
    <w:p w14:paraId="6E6A6839" w14:textId="77777777" w:rsidR="00DD4C15" w:rsidRPr="00DD4C15" w:rsidRDefault="00DD4C15" w:rsidP="00DD4C15">
      <w:pPr>
        <w:spacing w:line="276" w:lineRule="auto"/>
        <w:rPr>
          <w:rFonts w:ascii="Calibri" w:hAnsi="Calibri"/>
        </w:rPr>
      </w:pPr>
    </w:p>
    <w:p w14:paraId="51C7F1F0" w14:textId="77777777" w:rsidR="0067592B" w:rsidRDefault="00DD4C15" w:rsidP="00DD4C15">
      <w:pPr>
        <w:spacing w:line="276" w:lineRule="auto"/>
        <w:rPr>
          <w:rFonts w:ascii="Calibri" w:hAnsi="Calibri"/>
        </w:rPr>
      </w:pPr>
      <w:r w:rsidRPr="00DD4C15">
        <w:rPr>
          <w:rFonts w:ascii="Calibri" w:hAnsi="Calibri"/>
        </w:rPr>
        <w:t xml:space="preserve">What are we doing to build the house of God? Some people think that the church is a weekend distraction. </w:t>
      </w:r>
      <w:r w:rsidR="0067592B">
        <w:rPr>
          <w:rFonts w:ascii="Calibri" w:hAnsi="Calibri"/>
        </w:rPr>
        <w:t>I</w:t>
      </w:r>
      <w:r w:rsidRPr="00DD4C15">
        <w:rPr>
          <w:rFonts w:ascii="Calibri" w:hAnsi="Calibri"/>
        </w:rPr>
        <w:t xml:space="preserve">n reality, we oftentimes are distracted from the very place that we should be, and that's the house of God. </w:t>
      </w:r>
    </w:p>
    <w:p w14:paraId="5EAA4DD7" w14:textId="77777777" w:rsidR="0067592B" w:rsidRDefault="0067592B" w:rsidP="00DD4C15">
      <w:pPr>
        <w:spacing w:line="276" w:lineRule="auto"/>
        <w:rPr>
          <w:rFonts w:ascii="Calibri" w:hAnsi="Calibri"/>
        </w:rPr>
      </w:pPr>
    </w:p>
    <w:p w14:paraId="032D4128" w14:textId="7E996AFC" w:rsidR="00DD4C15" w:rsidRPr="00DD4C15" w:rsidRDefault="00DD4C15" w:rsidP="00DD4C15">
      <w:pPr>
        <w:spacing w:line="276" w:lineRule="auto"/>
        <w:rPr>
          <w:rFonts w:ascii="Calibri" w:hAnsi="Calibri"/>
        </w:rPr>
      </w:pPr>
      <w:r w:rsidRPr="00DD4C15">
        <w:rPr>
          <w:rFonts w:ascii="Calibri" w:hAnsi="Calibri"/>
        </w:rPr>
        <w:t xml:space="preserve">We build people here at Edge Church. I love Edge Church so much because we're always building people. We're building students. If you don't have your kids involved in the student ministry, you need to reconsider that because kids are being built up in faith. We have our </w:t>
      </w:r>
      <w:r w:rsidRPr="00DD4C15">
        <w:rPr>
          <w:rFonts w:ascii="Calibri" w:hAnsi="Calibri"/>
        </w:rPr>
        <w:lastRenderedPageBreak/>
        <w:t xml:space="preserve">Sunday morning experience here. We have Wednesday nights, where we're opening the word of God. We're teaching teenagers to love and to follow Christ. It is a wonderful thing. </w:t>
      </w:r>
    </w:p>
    <w:p w14:paraId="7A29451D" w14:textId="77777777" w:rsidR="00DD4C15" w:rsidRPr="00DD4C15" w:rsidRDefault="00DD4C15" w:rsidP="00DD4C15">
      <w:pPr>
        <w:spacing w:line="276" w:lineRule="auto"/>
        <w:rPr>
          <w:rFonts w:ascii="Calibri" w:hAnsi="Calibri"/>
        </w:rPr>
      </w:pPr>
    </w:p>
    <w:p w14:paraId="1C4D6279" w14:textId="77777777" w:rsidR="00DD4C15" w:rsidRPr="00DD4C15" w:rsidRDefault="00DD4C15" w:rsidP="00DD4C15">
      <w:pPr>
        <w:spacing w:line="276" w:lineRule="auto"/>
        <w:rPr>
          <w:rFonts w:ascii="Calibri" w:hAnsi="Calibri"/>
        </w:rPr>
      </w:pPr>
      <w:r w:rsidRPr="00DD4C15">
        <w:rPr>
          <w:rFonts w:ascii="Calibri" w:hAnsi="Calibri"/>
        </w:rPr>
        <w:t xml:space="preserve">I was so blessed last week. Our preschoolers came out of their classes in the lobby and they had these little hats on. They were conductor hats. They had a train theme. One of the little boys was telling his mom what he had learned. He said, “Mom, I'm on board with Jesus.” Is that awesome? Is there anything more wonderful than hearing a preschooler say, “I am on board with Jesus”? </w:t>
      </w:r>
    </w:p>
    <w:p w14:paraId="5FC78CF4" w14:textId="77777777" w:rsidR="00DD4C15" w:rsidRPr="00DD4C15" w:rsidRDefault="00DD4C15" w:rsidP="00DD4C15">
      <w:pPr>
        <w:spacing w:line="276" w:lineRule="auto"/>
        <w:rPr>
          <w:rFonts w:ascii="Calibri" w:hAnsi="Calibri"/>
        </w:rPr>
      </w:pPr>
    </w:p>
    <w:p w14:paraId="0577540C" w14:textId="77777777" w:rsidR="00DD4C15" w:rsidRPr="00DD4C15" w:rsidRDefault="00DD4C15" w:rsidP="00DD4C15">
      <w:pPr>
        <w:spacing w:line="276" w:lineRule="auto"/>
        <w:rPr>
          <w:rFonts w:ascii="Calibri" w:hAnsi="Calibri"/>
        </w:rPr>
      </w:pPr>
      <w:r w:rsidRPr="00DD4C15">
        <w:rPr>
          <w:rFonts w:ascii="Calibri" w:hAnsi="Calibri"/>
        </w:rPr>
        <w:t xml:space="preserve">That's why the house of God matters. That's why the house of worship is so significant. If you think about it in our culture, the church is the only place that we can really openly talk about the gospel of Jesus Christ. It really is. It has such a unique place in our own spiritual journey and in our own families. </w:t>
      </w:r>
    </w:p>
    <w:p w14:paraId="4DDFF6F2" w14:textId="77777777" w:rsidR="00DD4C15" w:rsidRPr="00DD4C15" w:rsidRDefault="00DD4C15" w:rsidP="00DD4C15">
      <w:pPr>
        <w:spacing w:line="276" w:lineRule="auto"/>
        <w:rPr>
          <w:rFonts w:ascii="Calibri" w:hAnsi="Calibri"/>
        </w:rPr>
      </w:pPr>
    </w:p>
    <w:p w14:paraId="241190A9" w14:textId="16CD0D7D" w:rsidR="00DD4C15" w:rsidRPr="00DD4C15" w:rsidRDefault="00DD4C15" w:rsidP="00DD4C15">
      <w:pPr>
        <w:spacing w:line="276" w:lineRule="auto"/>
        <w:rPr>
          <w:rFonts w:ascii="Calibri" w:hAnsi="Calibri"/>
        </w:rPr>
      </w:pPr>
      <w:r w:rsidRPr="00DD4C15">
        <w:rPr>
          <w:rFonts w:ascii="Calibri" w:hAnsi="Calibri"/>
        </w:rPr>
        <w:t>We also build other houses. Every time that you give here at Edge Church, we give money to missions. We're providing Bibles for people in the Middle East, we're feeding hungry people in Africa, we're starting churches in Australia. There</w:t>
      </w:r>
      <w:r w:rsidR="0067592B">
        <w:rPr>
          <w:rFonts w:ascii="Calibri" w:hAnsi="Calibri"/>
        </w:rPr>
        <w:t xml:space="preserve"> are</w:t>
      </w:r>
      <w:r w:rsidRPr="00DD4C15">
        <w:rPr>
          <w:rFonts w:ascii="Calibri" w:hAnsi="Calibri"/>
        </w:rPr>
        <w:t xml:space="preserve"> so many things that are going on. When we build this house, then we can build other houses too. When this house is strong, we can do more to help build up other houses of worship. We help people see the greatness of God through life transformation and through so many other things here at the church. </w:t>
      </w:r>
    </w:p>
    <w:p w14:paraId="50E768B4" w14:textId="77777777" w:rsidR="00DD4C15" w:rsidRPr="00DD4C15" w:rsidRDefault="00DD4C15" w:rsidP="00DD4C15">
      <w:pPr>
        <w:spacing w:line="276" w:lineRule="auto"/>
        <w:rPr>
          <w:rFonts w:ascii="Calibri" w:hAnsi="Calibri"/>
        </w:rPr>
      </w:pPr>
    </w:p>
    <w:p w14:paraId="58A89BE7" w14:textId="77777777" w:rsidR="00DD4C15" w:rsidRPr="00DD4C15" w:rsidRDefault="00DD4C15" w:rsidP="00DD4C15">
      <w:pPr>
        <w:spacing w:line="276" w:lineRule="auto"/>
        <w:rPr>
          <w:rFonts w:ascii="Calibri" w:hAnsi="Calibri"/>
        </w:rPr>
      </w:pPr>
      <w:r w:rsidRPr="00DD4C15">
        <w:rPr>
          <w:rFonts w:ascii="Calibri" w:hAnsi="Calibri"/>
        </w:rPr>
        <w:t xml:space="preserve">When the church is strong, it helps us be strong. When we're strong, then our families are strong. God is a builder. If we will be about building God's house, then God will build our house. </w:t>
      </w:r>
    </w:p>
    <w:p w14:paraId="5771D6F1" w14:textId="77777777" w:rsidR="00DD4C15" w:rsidRPr="00DD4C15" w:rsidRDefault="00DD4C15" w:rsidP="00DD4C15">
      <w:pPr>
        <w:spacing w:line="276" w:lineRule="auto"/>
        <w:rPr>
          <w:rFonts w:ascii="Calibri" w:hAnsi="Calibri"/>
        </w:rPr>
      </w:pPr>
    </w:p>
    <w:p w14:paraId="454FB637" w14:textId="77777777" w:rsidR="00DD4C15" w:rsidRPr="00DD4C15" w:rsidRDefault="00DD4C15" w:rsidP="00DD4C15">
      <w:pPr>
        <w:spacing w:line="276" w:lineRule="auto"/>
        <w:rPr>
          <w:rFonts w:ascii="Calibri" w:hAnsi="Calibri"/>
        </w:rPr>
      </w:pPr>
      <w:r w:rsidRPr="00DD4C15">
        <w:rPr>
          <w:rFonts w:ascii="Calibri" w:hAnsi="Calibri"/>
        </w:rPr>
        <w:t>“Unless the Lord builds the house, the builders labor in vain” (Psalm 127:1).</w:t>
      </w:r>
    </w:p>
    <w:p w14:paraId="1E0E2D94" w14:textId="77777777" w:rsidR="00DD4C15" w:rsidRPr="00DD4C15" w:rsidRDefault="00DD4C15" w:rsidP="00DD4C15">
      <w:pPr>
        <w:spacing w:line="276" w:lineRule="auto"/>
        <w:rPr>
          <w:rFonts w:ascii="Calibri" w:hAnsi="Calibri"/>
        </w:rPr>
      </w:pPr>
    </w:p>
    <w:p w14:paraId="20F75930" w14:textId="77777777" w:rsidR="00DD4C15" w:rsidRPr="00DD4C15" w:rsidRDefault="00DD4C15" w:rsidP="00DD4C15">
      <w:pPr>
        <w:spacing w:line="276" w:lineRule="auto"/>
        <w:rPr>
          <w:rFonts w:ascii="Calibri" w:hAnsi="Calibri"/>
        </w:rPr>
      </w:pPr>
      <w:r w:rsidRPr="00DD4C15">
        <w:rPr>
          <w:rFonts w:ascii="Calibri" w:hAnsi="Calibri"/>
        </w:rPr>
        <w:t xml:space="preserve">That's a whole chapter about parenting and raising children. He says there that the Lord is the one who builds a house. If we'll be about building God's house, God will be about building our house. </w:t>
      </w:r>
    </w:p>
    <w:p w14:paraId="4C2558C9" w14:textId="77777777" w:rsidR="00DD4C15" w:rsidRPr="00DD4C15" w:rsidRDefault="00DD4C15" w:rsidP="00DD4C15">
      <w:pPr>
        <w:spacing w:line="276" w:lineRule="auto"/>
        <w:rPr>
          <w:rFonts w:ascii="Calibri" w:hAnsi="Calibri"/>
        </w:rPr>
      </w:pPr>
    </w:p>
    <w:p w14:paraId="4FCBE266" w14:textId="77777777" w:rsidR="00DD4C15" w:rsidRPr="00DD4C15" w:rsidRDefault="00DD4C15" w:rsidP="00DD4C15">
      <w:pPr>
        <w:spacing w:line="276" w:lineRule="auto"/>
        <w:rPr>
          <w:rFonts w:ascii="Calibri" w:hAnsi="Calibri"/>
        </w:rPr>
      </w:pPr>
      <w:r w:rsidRPr="00DD4C15">
        <w:rPr>
          <w:rFonts w:ascii="Calibri" w:hAnsi="Calibri"/>
        </w:rPr>
        <w:t xml:space="preserve">If you look at Haggai 2:18-19, this is how whole book wraps up: </w:t>
      </w:r>
    </w:p>
    <w:p w14:paraId="5BB9328D" w14:textId="77777777" w:rsidR="00DD4C15" w:rsidRPr="00DD4C15" w:rsidRDefault="00DD4C15" w:rsidP="00DD4C15">
      <w:pPr>
        <w:spacing w:line="276" w:lineRule="auto"/>
        <w:rPr>
          <w:rFonts w:ascii="Calibri" w:hAnsi="Calibri"/>
        </w:rPr>
      </w:pPr>
    </w:p>
    <w:p w14:paraId="6AD540B5" w14:textId="77777777" w:rsidR="00DD4C15" w:rsidRPr="00DD4C15" w:rsidRDefault="00DD4C15" w:rsidP="00DD4C15">
      <w:pPr>
        <w:spacing w:line="276" w:lineRule="auto"/>
        <w:rPr>
          <w:rFonts w:ascii="Calibri" w:hAnsi="Calibri"/>
        </w:rPr>
      </w:pPr>
      <w:r w:rsidRPr="00DD4C15">
        <w:rPr>
          <w:rFonts w:ascii="Calibri" w:hAnsi="Calibri"/>
        </w:rPr>
        <w:t>“But now note this: From today, this 24</w:t>
      </w:r>
      <w:r w:rsidRPr="00DD4C15">
        <w:rPr>
          <w:rFonts w:ascii="Calibri" w:hAnsi="Calibri"/>
          <w:vertAlign w:val="superscript"/>
        </w:rPr>
        <w:t>th</w:t>
      </w:r>
      <w:r w:rsidRPr="00DD4C15">
        <w:rPr>
          <w:rFonts w:ascii="Calibri" w:hAnsi="Calibri"/>
        </w:rPr>
        <w:t xml:space="preserve"> day of the month, as the foundation of the Lord’s Temple is finished, and from this day onward, I will bless you. Notice, I am giving you this promise now before you have even begun to rebuild the Temple structure, and before you have harvested your grain, and before the grapes, the figs, the pomegranates, and olives have produced their next crops: From this day I will bless you” (Haggai 2:18-19).</w:t>
      </w:r>
    </w:p>
    <w:p w14:paraId="122058C4" w14:textId="77777777" w:rsidR="00DD4C15" w:rsidRPr="00DD4C15" w:rsidRDefault="00DD4C15" w:rsidP="00DD4C15">
      <w:pPr>
        <w:spacing w:line="276" w:lineRule="auto"/>
        <w:rPr>
          <w:rFonts w:ascii="Calibri" w:hAnsi="Calibri"/>
        </w:rPr>
      </w:pPr>
    </w:p>
    <w:p w14:paraId="7DFA182A" w14:textId="77777777" w:rsidR="00DD4C15" w:rsidRPr="00DD4C15" w:rsidRDefault="00DD4C15" w:rsidP="00DD4C15">
      <w:pPr>
        <w:spacing w:line="276" w:lineRule="auto"/>
        <w:rPr>
          <w:rFonts w:ascii="Calibri" w:hAnsi="Calibri"/>
        </w:rPr>
      </w:pPr>
      <w:r w:rsidRPr="00DD4C15">
        <w:rPr>
          <w:rFonts w:ascii="Calibri" w:hAnsi="Calibri"/>
        </w:rPr>
        <w:t xml:space="preserve">When the people got on board with what the prophet was saying about rebuilding the house of worship, then God said, “I'm going to bless you.” </w:t>
      </w:r>
    </w:p>
    <w:p w14:paraId="7E7DEF9A" w14:textId="77777777" w:rsidR="00DD4C15" w:rsidRPr="00DD4C15" w:rsidRDefault="00DD4C15" w:rsidP="00DD4C15">
      <w:pPr>
        <w:spacing w:line="276" w:lineRule="auto"/>
        <w:rPr>
          <w:rFonts w:ascii="Calibri" w:hAnsi="Calibri"/>
        </w:rPr>
      </w:pPr>
    </w:p>
    <w:p w14:paraId="162A2AD4" w14:textId="033A1702" w:rsidR="00DD4C15" w:rsidRPr="00DD4C15" w:rsidRDefault="00DD4C15" w:rsidP="00DD4C15">
      <w:pPr>
        <w:spacing w:line="276" w:lineRule="auto"/>
        <w:rPr>
          <w:rFonts w:ascii="Calibri" w:hAnsi="Calibri"/>
        </w:rPr>
      </w:pPr>
      <w:r w:rsidRPr="00DD4C15">
        <w:rPr>
          <w:rFonts w:ascii="Calibri" w:hAnsi="Calibri"/>
        </w:rPr>
        <w:t>You notice it says they just laid the foundation. They had just started. They hadn't even really started the whole construction process. In their hearts and in their minds, they had committed to build that house of worship. As a result, God said, “I'm going to bless you.”</w:t>
      </w:r>
      <w:r w:rsidR="00B4384A">
        <w:rPr>
          <w:rFonts w:ascii="Calibri" w:hAnsi="Calibri"/>
        </w:rPr>
        <w:t xml:space="preserve"> </w:t>
      </w:r>
      <w:r w:rsidRPr="00DD4C15">
        <w:rPr>
          <w:rFonts w:ascii="Calibri" w:hAnsi="Calibri"/>
        </w:rPr>
        <w:t xml:space="preserve">When we build God's house, God will be about building our house. </w:t>
      </w:r>
    </w:p>
    <w:p w14:paraId="6AB9B5B2" w14:textId="77777777" w:rsidR="00DD4C15" w:rsidRPr="00DD4C15" w:rsidRDefault="00DD4C15" w:rsidP="00DD4C15">
      <w:pPr>
        <w:spacing w:line="276" w:lineRule="auto"/>
        <w:rPr>
          <w:rFonts w:ascii="Calibri" w:hAnsi="Calibri"/>
        </w:rPr>
      </w:pPr>
    </w:p>
    <w:p w14:paraId="717C4DB8" w14:textId="216A2758" w:rsidR="00DD4C15" w:rsidRPr="00DD4C15" w:rsidRDefault="00DD4C15" w:rsidP="00DD4C15">
      <w:pPr>
        <w:spacing w:line="276" w:lineRule="auto"/>
        <w:rPr>
          <w:rFonts w:ascii="Calibri" w:hAnsi="Calibri"/>
        </w:rPr>
      </w:pPr>
      <w:r w:rsidRPr="00DD4C15">
        <w:rPr>
          <w:rFonts w:ascii="Calibri" w:hAnsi="Calibri"/>
        </w:rPr>
        <w:t xml:space="preserve">“Then Zerubbabel son of </w:t>
      </w:r>
      <w:proofErr w:type="spellStart"/>
      <w:r w:rsidRPr="00DD4C15">
        <w:rPr>
          <w:rFonts w:ascii="Calibri" w:hAnsi="Calibri"/>
        </w:rPr>
        <w:t>Shealtiel</w:t>
      </w:r>
      <w:proofErr w:type="spellEnd"/>
      <w:r w:rsidRPr="00DD4C15">
        <w:rPr>
          <w:rFonts w:ascii="Calibri" w:hAnsi="Calibri"/>
        </w:rPr>
        <w:t xml:space="preserve">, the high priest Joshua son of </w:t>
      </w:r>
      <w:proofErr w:type="spellStart"/>
      <w:r w:rsidRPr="00DD4C15">
        <w:rPr>
          <w:rFonts w:ascii="Calibri" w:hAnsi="Calibri"/>
        </w:rPr>
        <w:t>Jehozadak</w:t>
      </w:r>
      <w:proofErr w:type="spellEnd"/>
      <w:r w:rsidRPr="00DD4C15">
        <w:rPr>
          <w:rFonts w:ascii="Calibri" w:hAnsi="Calibri"/>
        </w:rPr>
        <w:t xml:space="preserve">, and the </w:t>
      </w:r>
      <w:r w:rsidR="0067592B">
        <w:rPr>
          <w:rFonts w:ascii="Calibri" w:hAnsi="Calibri"/>
          <w:i/>
          <w:iCs/>
        </w:rPr>
        <w:t>entire</w:t>
      </w:r>
      <w:r w:rsidRPr="00DD4C15">
        <w:rPr>
          <w:rFonts w:ascii="Calibri" w:hAnsi="Calibri"/>
        </w:rPr>
        <w:t xml:space="preserve"> remnant of the people obeyed the Lord their God and the words of the prophet Haggai, because the Lord their God had sent him. So the people feared the Lord” (Haggai 1:12).</w:t>
      </w:r>
    </w:p>
    <w:p w14:paraId="48BE86CD" w14:textId="77777777" w:rsidR="00DD4C15" w:rsidRPr="00DD4C15" w:rsidRDefault="00DD4C15" w:rsidP="00DD4C15">
      <w:pPr>
        <w:spacing w:line="276" w:lineRule="auto"/>
        <w:rPr>
          <w:rFonts w:ascii="Calibri" w:hAnsi="Calibri"/>
        </w:rPr>
      </w:pPr>
    </w:p>
    <w:p w14:paraId="50464329" w14:textId="66914CD0" w:rsidR="00DD4C15" w:rsidRPr="00DD4C15" w:rsidRDefault="00DD4C15" w:rsidP="00DD4C15">
      <w:pPr>
        <w:spacing w:line="276" w:lineRule="auto"/>
        <w:rPr>
          <w:rFonts w:ascii="Calibri" w:hAnsi="Calibri"/>
        </w:rPr>
      </w:pPr>
      <w:r w:rsidRPr="00DD4C15">
        <w:rPr>
          <w:rFonts w:ascii="Calibri" w:hAnsi="Calibri"/>
        </w:rPr>
        <w:t>I love that word, “the entire remnant.” In other words, everybody joined together. It's hard to get even small groups of people to be on the same page. But God had moved in such a wonderful way that the entire remnant, all the people that had come back from Persia to Jerusalem</w:t>
      </w:r>
      <w:r w:rsidR="00B4384A">
        <w:rPr>
          <w:rFonts w:ascii="Calibri" w:hAnsi="Calibri"/>
        </w:rPr>
        <w:t>,</w:t>
      </w:r>
      <w:r w:rsidRPr="00DD4C15">
        <w:rPr>
          <w:rFonts w:ascii="Calibri" w:hAnsi="Calibri"/>
        </w:rPr>
        <w:t xml:space="preserve"> began to work together. They listened to what the prophet said, they committed themselves to do what He had challenged them to do, and the entire remnant worked together. </w:t>
      </w:r>
    </w:p>
    <w:p w14:paraId="328B49D2" w14:textId="77777777" w:rsidR="00DD4C15" w:rsidRPr="00DD4C15" w:rsidRDefault="00DD4C15" w:rsidP="00DD4C15">
      <w:pPr>
        <w:spacing w:line="276" w:lineRule="auto"/>
        <w:rPr>
          <w:rFonts w:ascii="Calibri" w:hAnsi="Calibri"/>
        </w:rPr>
      </w:pPr>
    </w:p>
    <w:p w14:paraId="249BD389" w14:textId="4F5B25EF" w:rsidR="00DD4C15" w:rsidRPr="00DD4C15" w:rsidRDefault="00DD4C15" w:rsidP="00DD4C15">
      <w:pPr>
        <w:spacing w:line="276" w:lineRule="auto"/>
        <w:rPr>
          <w:rFonts w:ascii="Calibri" w:hAnsi="Calibri"/>
        </w:rPr>
      </w:pPr>
      <w:r w:rsidRPr="00DD4C15">
        <w:rPr>
          <w:rFonts w:ascii="Calibri" w:hAnsi="Calibri"/>
        </w:rPr>
        <w:t xml:space="preserve">Can you imagine what we could do for God if all of us </w:t>
      </w:r>
      <w:r w:rsidR="0067592B">
        <w:rPr>
          <w:rFonts w:ascii="Calibri" w:hAnsi="Calibri"/>
        </w:rPr>
        <w:t xml:space="preserve">together </w:t>
      </w:r>
      <w:r w:rsidRPr="00DD4C15">
        <w:rPr>
          <w:rFonts w:ascii="Calibri" w:hAnsi="Calibri"/>
        </w:rPr>
        <w:t>were serving</w:t>
      </w:r>
      <w:r w:rsidR="0067592B">
        <w:rPr>
          <w:rFonts w:ascii="Calibri" w:hAnsi="Calibri"/>
        </w:rPr>
        <w:t>, working, giving, praying, and bringing?</w:t>
      </w:r>
      <w:r w:rsidRPr="00DD4C15">
        <w:rPr>
          <w:rFonts w:ascii="Calibri" w:hAnsi="Calibri"/>
        </w:rPr>
        <w:t xml:space="preserve"> We would turn the city upside down! It would be amazing what we could do together. But it takes all of us. It takes the entire remnant. It takes the whole congregation. It takes all of us. But when all of us get in sync with building that foundation and establishing the house of God, great things begin to happen. The people began to be so blessed.</w:t>
      </w:r>
    </w:p>
    <w:p w14:paraId="090EE4DF" w14:textId="77777777" w:rsidR="00DD4C15" w:rsidRPr="00DD4C15" w:rsidRDefault="00DD4C15" w:rsidP="00DD4C15">
      <w:pPr>
        <w:spacing w:line="276" w:lineRule="auto"/>
        <w:rPr>
          <w:rFonts w:ascii="Calibri" w:hAnsi="Calibri"/>
        </w:rPr>
      </w:pPr>
    </w:p>
    <w:p w14:paraId="1B6EF809" w14:textId="77777777" w:rsidR="00DD4C15" w:rsidRPr="00DD4C15" w:rsidRDefault="00DD4C15" w:rsidP="00DD4C15">
      <w:pPr>
        <w:spacing w:line="276" w:lineRule="auto"/>
        <w:rPr>
          <w:rFonts w:ascii="Calibri" w:hAnsi="Calibri"/>
        </w:rPr>
      </w:pPr>
      <w:r w:rsidRPr="00DD4C15">
        <w:rPr>
          <w:rFonts w:ascii="Calibri" w:hAnsi="Calibri"/>
        </w:rPr>
        <w:t xml:space="preserve">The first question is, what am I doing to build the house of God? </w:t>
      </w:r>
    </w:p>
    <w:p w14:paraId="0B2E2D84" w14:textId="77777777" w:rsidR="00DD4C15" w:rsidRPr="00DD4C15" w:rsidRDefault="00DD4C15" w:rsidP="00DD4C15">
      <w:pPr>
        <w:spacing w:line="276" w:lineRule="auto"/>
        <w:rPr>
          <w:rFonts w:ascii="Calibri" w:hAnsi="Calibri"/>
          <w:b/>
          <w:bCs/>
        </w:rPr>
      </w:pPr>
    </w:p>
    <w:p w14:paraId="0594D5EE" w14:textId="77777777" w:rsidR="00DD4C15" w:rsidRPr="00DD4C15" w:rsidRDefault="00DD4C15" w:rsidP="00DD4C15">
      <w:pPr>
        <w:spacing w:line="276" w:lineRule="auto"/>
        <w:rPr>
          <w:rFonts w:ascii="Calibri" w:hAnsi="Calibri"/>
          <w:b/>
          <w:bCs/>
        </w:rPr>
      </w:pPr>
      <w:r w:rsidRPr="00DD4C15">
        <w:rPr>
          <w:rFonts w:ascii="Calibri" w:hAnsi="Calibri"/>
          <w:b/>
          <w:bCs/>
        </w:rPr>
        <w:t xml:space="preserve">2. Am I Focused </w:t>
      </w:r>
      <w:proofErr w:type="gramStart"/>
      <w:r w:rsidRPr="00DD4C15">
        <w:rPr>
          <w:rFonts w:ascii="Calibri" w:hAnsi="Calibri"/>
          <w:b/>
          <w:bCs/>
        </w:rPr>
        <w:t>Or</w:t>
      </w:r>
      <w:proofErr w:type="gramEnd"/>
      <w:r w:rsidRPr="00DD4C15">
        <w:rPr>
          <w:rFonts w:ascii="Calibri" w:hAnsi="Calibri"/>
          <w:b/>
          <w:bCs/>
        </w:rPr>
        <w:t xml:space="preserve"> Distracted?</w:t>
      </w:r>
    </w:p>
    <w:p w14:paraId="39DFCF0C" w14:textId="77777777" w:rsidR="00DD4C15" w:rsidRPr="00DD4C15" w:rsidRDefault="00DD4C15" w:rsidP="00DD4C15">
      <w:pPr>
        <w:spacing w:line="276" w:lineRule="auto"/>
        <w:rPr>
          <w:rFonts w:ascii="Calibri" w:hAnsi="Calibri"/>
        </w:rPr>
      </w:pPr>
    </w:p>
    <w:p w14:paraId="5A16D30E" w14:textId="77777777" w:rsidR="00DD4C15" w:rsidRPr="00DD4C15" w:rsidRDefault="00DD4C15" w:rsidP="00DD4C15">
      <w:pPr>
        <w:spacing w:line="276" w:lineRule="auto"/>
        <w:rPr>
          <w:rFonts w:ascii="Calibri" w:hAnsi="Calibri"/>
        </w:rPr>
      </w:pPr>
      <w:r w:rsidRPr="00DD4C15">
        <w:rPr>
          <w:rFonts w:ascii="Calibri" w:hAnsi="Calibri"/>
        </w:rPr>
        <w:t>“‘The Lord of Armies says this: These people say: The time has not come for the house of the Lord to be rebuilt.’ The word of the Lord came through the prophet Haggai: ‘Is it a time for you yourselves to live in your paneled houses, while this house lies in ruins?’” (Haggai 1:2-4).</w:t>
      </w:r>
    </w:p>
    <w:p w14:paraId="38AB95CE" w14:textId="77777777" w:rsidR="00DD4C15" w:rsidRPr="00DD4C15" w:rsidRDefault="00DD4C15" w:rsidP="00DD4C15">
      <w:pPr>
        <w:spacing w:line="276" w:lineRule="auto"/>
        <w:rPr>
          <w:rFonts w:ascii="Calibri" w:hAnsi="Calibri"/>
        </w:rPr>
      </w:pPr>
    </w:p>
    <w:p w14:paraId="299ED1E2" w14:textId="6F9D1915" w:rsidR="00DD4C15" w:rsidRPr="00DD4C15" w:rsidRDefault="00DD4C15" w:rsidP="00DD4C15">
      <w:pPr>
        <w:spacing w:line="276" w:lineRule="auto"/>
        <w:rPr>
          <w:rFonts w:ascii="Calibri" w:hAnsi="Calibri"/>
        </w:rPr>
      </w:pPr>
      <w:r w:rsidRPr="00DD4C15">
        <w:rPr>
          <w:rFonts w:ascii="Calibri" w:hAnsi="Calibri"/>
        </w:rPr>
        <w:t>God says, “You guys have been doing some really awesome interior decorating. You guys have been building these elaborate, wonderful paneled houses.” People are like, “We have all this time</w:t>
      </w:r>
      <w:r w:rsidR="0067592B">
        <w:rPr>
          <w:rFonts w:ascii="Calibri" w:hAnsi="Calibri"/>
        </w:rPr>
        <w:t xml:space="preserve">, energy, and </w:t>
      </w:r>
      <w:r w:rsidRPr="00DD4C15">
        <w:rPr>
          <w:rFonts w:ascii="Calibri" w:hAnsi="Calibri"/>
        </w:rPr>
        <w:t xml:space="preserve">money because we're not building the house of God like He told us to, so </w:t>
      </w:r>
      <w:r w:rsidRPr="00DD4C15">
        <w:rPr>
          <w:rFonts w:ascii="Calibri" w:hAnsi="Calibri"/>
        </w:rPr>
        <w:lastRenderedPageBreak/>
        <w:t>we'll build our house.” They built bigger houses. They put more finishes and more touches and all that. God</w:t>
      </w:r>
      <w:r w:rsidR="0067592B">
        <w:rPr>
          <w:rFonts w:ascii="Calibri" w:hAnsi="Calibri"/>
        </w:rPr>
        <w:t xml:space="preserve"> i</w:t>
      </w:r>
      <w:r w:rsidRPr="00DD4C15">
        <w:rPr>
          <w:rFonts w:ascii="Calibri" w:hAnsi="Calibri"/>
        </w:rPr>
        <w:t xml:space="preserve">s not against nice houses, as long as living in a nice house doesn't take the place of what He wants to do through His house. But God is saying to the prophet, “You guys got so focused on yourself, you forgot about me.” Isn’t that easy? The people weren't against rebuilding the temple. Nobody was lobbying. Nobody had t-shirts and bumper stickers that said, “Don't build the temple.” It just wasn't a priority. It just got pushed down, overlooked. </w:t>
      </w:r>
      <w:r w:rsidR="0067592B">
        <w:rPr>
          <w:rFonts w:ascii="Calibri" w:hAnsi="Calibri"/>
        </w:rPr>
        <w:t>“</w:t>
      </w:r>
      <w:r w:rsidRPr="00DD4C15">
        <w:rPr>
          <w:rFonts w:ascii="Calibri" w:hAnsi="Calibri"/>
        </w:rPr>
        <w:t>One day we'll build the temple. Yeah, we should do that.</w:t>
      </w:r>
      <w:r w:rsidR="0067592B">
        <w:rPr>
          <w:rFonts w:ascii="Calibri" w:hAnsi="Calibri"/>
        </w:rPr>
        <w:t>”</w:t>
      </w:r>
      <w:r w:rsidRPr="00DD4C15">
        <w:rPr>
          <w:rFonts w:ascii="Calibri" w:hAnsi="Calibri"/>
        </w:rPr>
        <w:t xml:space="preserve"> </w:t>
      </w:r>
    </w:p>
    <w:p w14:paraId="4CE6A0F8" w14:textId="77777777" w:rsidR="00DD4C15" w:rsidRPr="00DD4C15" w:rsidRDefault="00DD4C15" w:rsidP="00DD4C15">
      <w:pPr>
        <w:spacing w:line="276" w:lineRule="auto"/>
        <w:rPr>
          <w:rFonts w:ascii="Calibri" w:hAnsi="Calibri"/>
        </w:rPr>
      </w:pPr>
    </w:p>
    <w:p w14:paraId="46BA2A14" w14:textId="77777777" w:rsidR="00DD4C15" w:rsidRPr="00DD4C15" w:rsidRDefault="00DD4C15" w:rsidP="00DD4C15">
      <w:pPr>
        <w:spacing w:line="276" w:lineRule="auto"/>
        <w:rPr>
          <w:rFonts w:ascii="Calibri" w:hAnsi="Calibri"/>
        </w:rPr>
      </w:pPr>
      <w:r w:rsidRPr="00DD4C15">
        <w:rPr>
          <w:rFonts w:ascii="Calibri" w:hAnsi="Calibri"/>
        </w:rPr>
        <w:t xml:space="preserve">Good intentions don't change anything. We have great intentions. </w:t>
      </w:r>
    </w:p>
    <w:p w14:paraId="6EED0EE4" w14:textId="77777777" w:rsidR="00DD4C15" w:rsidRPr="00DD4C15" w:rsidRDefault="00DD4C15" w:rsidP="00DD4C15">
      <w:pPr>
        <w:spacing w:line="276" w:lineRule="auto"/>
        <w:rPr>
          <w:rFonts w:ascii="Calibri" w:hAnsi="Calibri"/>
        </w:rPr>
      </w:pPr>
    </w:p>
    <w:p w14:paraId="17612190" w14:textId="6DF53972" w:rsidR="00DD4C15" w:rsidRPr="00DD4C15" w:rsidRDefault="00DD4C15" w:rsidP="00DD4C15">
      <w:pPr>
        <w:spacing w:line="276" w:lineRule="auto"/>
        <w:rPr>
          <w:rFonts w:ascii="Calibri" w:hAnsi="Calibri"/>
        </w:rPr>
      </w:pPr>
      <w:r w:rsidRPr="00DD4C15">
        <w:rPr>
          <w:rFonts w:ascii="Calibri" w:hAnsi="Calibri"/>
        </w:rPr>
        <w:t xml:space="preserve">We had </w:t>
      </w:r>
      <w:r w:rsidR="00417530">
        <w:rPr>
          <w:rFonts w:ascii="Calibri" w:hAnsi="Calibri"/>
        </w:rPr>
        <w:t>a friend who</w:t>
      </w:r>
      <w:r w:rsidRPr="00DD4C15">
        <w:rPr>
          <w:rFonts w:ascii="Calibri" w:hAnsi="Calibri"/>
        </w:rPr>
        <w:t xml:space="preserve"> demoed the master bathroom. For three years it went unfixed. I just wondered, if anybody ever got up to go to the bathroom in the middle of the night…</w:t>
      </w:r>
      <w:r w:rsidR="00417530">
        <w:rPr>
          <w:rFonts w:ascii="Calibri" w:hAnsi="Calibri"/>
        </w:rPr>
        <w:t xml:space="preserve"> A</w:t>
      </w:r>
      <w:r w:rsidRPr="00DD4C15">
        <w:rPr>
          <w:rFonts w:ascii="Calibri" w:hAnsi="Calibri"/>
        </w:rPr>
        <w:t xml:space="preserve">nyway, I'm not going to talk about that. Can you imagine having to brush your teeth in the kitchen every morning and having to go to the guest bathroom to do anything else that you needed to do in the bathroom? It sounds kind of weird. But if you get used to doing that over and over again, you get complacent. </w:t>
      </w:r>
    </w:p>
    <w:p w14:paraId="045157F9" w14:textId="77777777" w:rsidR="00DD4C15" w:rsidRPr="00DD4C15" w:rsidRDefault="00DD4C15" w:rsidP="00DD4C15">
      <w:pPr>
        <w:spacing w:line="276" w:lineRule="auto"/>
        <w:rPr>
          <w:rFonts w:ascii="Calibri" w:hAnsi="Calibri"/>
        </w:rPr>
      </w:pPr>
    </w:p>
    <w:p w14:paraId="3FA8A9F3" w14:textId="77777777" w:rsidR="00DD4C15" w:rsidRPr="00DD4C15" w:rsidRDefault="00DD4C15" w:rsidP="00DD4C15">
      <w:pPr>
        <w:spacing w:line="276" w:lineRule="auto"/>
        <w:rPr>
          <w:rFonts w:ascii="Calibri" w:hAnsi="Calibri"/>
        </w:rPr>
      </w:pPr>
      <w:r w:rsidRPr="00DD4C15">
        <w:rPr>
          <w:rFonts w:ascii="Calibri" w:hAnsi="Calibri"/>
        </w:rPr>
        <w:t xml:space="preserve">The Israelites are building their houses and they forgot about God's houses. It was a lack of priority. Priorities are so important. If we only intend to do it and we don't do it, then it's not a priority. </w:t>
      </w:r>
    </w:p>
    <w:p w14:paraId="448C957C" w14:textId="77777777" w:rsidR="00DD4C15" w:rsidRPr="00DD4C15" w:rsidRDefault="00DD4C15" w:rsidP="00DD4C15">
      <w:pPr>
        <w:spacing w:line="276" w:lineRule="auto"/>
        <w:rPr>
          <w:rFonts w:ascii="Calibri" w:hAnsi="Calibri"/>
        </w:rPr>
      </w:pPr>
    </w:p>
    <w:p w14:paraId="604F9774" w14:textId="77777777" w:rsidR="00DD4C15" w:rsidRPr="00DD4C15" w:rsidRDefault="00DD4C15" w:rsidP="00DD4C15">
      <w:pPr>
        <w:spacing w:line="276" w:lineRule="auto"/>
        <w:rPr>
          <w:rFonts w:ascii="Calibri" w:hAnsi="Calibri"/>
        </w:rPr>
      </w:pPr>
      <w:r w:rsidRPr="00DD4C15">
        <w:rPr>
          <w:rFonts w:ascii="Calibri" w:hAnsi="Calibri"/>
        </w:rPr>
        <w:t xml:space="preserve">Intentions and priorities are different. How many of us have some things right now that we intend to do, but they haven't been getting done? They're on the list of good ideas. “We should do that sometime.” That's different from, “I'm going to do it.” </w:t>
      </w:r>
    </w:p>
    <w:p w14:paraId="68721C13" w14:textId="77777777" w:rsidR="00DD4C15" w:rsidRPr="00DD4C15" w:rsidRDefault="00DD4C15" w:rsidP="00DD4C15">
      <w:pPr>
        <w:spacing w:line="276" w:lineRule="auto"/>
        <w:rPr>
          <w:rFonts w:ascii="Calibri" w:hAnsi="Calibri"/>
        </w:rPr>
      </w:pPr>
    </w:p>
    <w:p w14:paraId="7CABE40F" w14:textId="491B18AB" w:rsidR="00DD4C15" w:rsidRPr="00DD4C15" w:rsidRDefault="00DD4C15" w:rsidP="00DD4C15">
      <w:pPr>
        <w:spacing w:line="276" w:lineRule="auto"/>
        <w:rPr>
          <w:rFonts w:ascii="Calibri" w:hAnsi="Calibri"/>
        </w:rPr>
      </w:pPr>
      <w:r w:rsidRPr="00DD4C15">
        <w:rPr>
          <w:rFonts w:ascii="Calibri" w:hAnsi="Calibri"/>
        </w:rPr>
        <w:t>The prophet is moving them forward from just a casual thought of</w:t>
      </w:r>
      <w:r w:rsidR="00417530">
        <w:rPr>
          <w:rFonts w:ascii="Calibri" w:hAnsi="Calibri"/>
        </w:rPr>
        <w:t>,</w:t>
      </w:r>
      <w:r w:rsidRPr="00DD4C15">
        <w:rPr>
          <w:rFonts w:ascii="Calibri" w:hAnsi="Calibri"/>
        </w:rPr>
        <w:t xml:space="preserve"> “</w:t>
      </w:r>
      <w:r w:rsidR="00417530">
        <w:rPr>
          <w:rFonts w:ascii="Calibri" w:hAnsi="Calibri"/>
        </w:rPr>
        <w:t>W</w:t>
      </w:r>
      <w:r w:rsidRPr="00DD4C15">
        <w:rPr>
          <w:rFonts w:ascii="Calibri" w:hAnsi="Calibri"/>
        </w:rPr>
        <w:t>ow, that sounds great</w:t>
      </w:r>
      <w:r w:rsidR="00417530">
        <w:rPr>
          <w:rFonts w:ascii="Calibri" w:hAnsi="Calibri"/>
        </w:rPr>
        <w:t>,</w:t>
      </w:r>
      <w:r w:rsidRPr="00DD4C15">
        <w:rPr>
          <w:rFonts w:ascii="Calibri" w:hAnsi="Calibri"/>
        </w:rPr>
        <w:t>” into</w:t>
      </w:r>
      <w:r w:rsidR="00417530">
        <w:rPr>
          <w:rFonts w:ascii="Calibri" w:hAnsi="Calibri"/>
        </w:rPr>
        <w:t>,</w:t>
      </w:r>
      <w:r w:rsidRPr="00DD4C15">
        <w:rPr>
          <w:rFonts w:ascii="Calibri" w:hAnsi="Calibri"/>
        </w:rPr>
        <w:t xml:space="preserve"> “</w:t>
      </w:r>
      <w:r w:rsidR="00417530">
        <w:rPr>
          <w:rFonts w:ascii="Calibri" w:hAnsi="Calibri"/>
        </w:rPr>
        <w:t>W</w:t>
      </w:r>
      <w:r w:rsidRPr="00DD4C15">
        <w:rPr>
          <w:rFonts w:ascii="Calibri" w:hAnsi="Calibri"/>
        </w:rPr>
        <w:t xml:space="preserve">e're going to do it. We're going to pull it off. We're going to go for it.” </w:t>
      </w:r>
    </w:p>
    <w:p w14:paraId="69590783" w14:textId="77777777" w:rsidR="00DD4C15" w:rsidRPr="00DD4C15" w:rsidRDefault="00DD4C15" w:rsidP="00DD4C15">
      <w:pPr>
        <w:spacing w:line="276" w:lineRule="auto"/>
        <w:rPr>
          <w:rFonts w:ascii="Calibri" w:hAnsi="Calibri"/>
        </w:rPr>
      </w:pPr>
    </w:p>
    <w:p w14:paraId="1782145E" w14:textId="77777777" w:rsidR="00DD4C15" w:rsidRPr="00DD4C15" w:rsidRDefault="00DD4C15" w:rsidP="00DD4C15">
      <w:pPr>
        <w:spacing w:line="276" w:lineRule="auto"/>
        <w:rPr>
          <w:rFonts w:ascii="Calibri" w:hAnsi="Calibri"/>
        </w:rPr>
      </w:pPr>
      <w:r w:rsidRPr="00DD4C15">
        <w:rPr>
          <w:rFonts w:ascii="Calibri" w:hAnsi="Calibri"/>
        </w:rPr>
        <w:t xml:space="preserve">This was actually a direct command. God specifically told the people, “Rebuild the temple. Return its glory.” Solomon's temple decimated. “Rebuild it.” </w:t>
      </w:r>
    </w:p>
    <w:p w14:paraId="74542393" w14:textId="77777777" w:rsidR="00DD4C15" w:rsidRPr="00DD4C15" w:rsidRDefault="00DD4C15" w:rsidP="00DD4C15">
      <w:pPr>
        <w:spacing w:line="276" w:lineRule="auto"/>
        <w:rPr>
          <w:rFonts w:ascii="Calibri" w:hAnsi="Calibri"/>
        </w:rPr>
      </w:pPr>
    </w:p>
    <w:p w14:paraId="5AE5BEE7" w14:textId="2EEB5308" w:rsidR="00DD4C15" w:rsidRPr="00DD4C15" w:rsidRDefault="00DD4C15" w:rsidP="00DD4C15">
      <w:pPr>
        <w:spacing w:line="276" w:lineRule="auto"/>
        <w:rPr>
          <w:rFonts w:ascii="Calibri" w:hAnsi="Calibri"/>
        </w:rPr>
      </w:pPr>
      <w:r w:rsidRPr="00DD4C15">
        <w:rPr>
          <w:rFonts w:ascii="Calibri" w:hAnsi="Calibri"/>
        </w:rPr>
        <w:t>God has given us so many direct commands. One of the commands God</w:t>
      </w:r>
      <w:r w:rsidR="00417530">
        <w:rPr>
          <w:rFonts w:ascii="Calibri" w:hAnsi="Calibri"/>
        </w:rPr>
        <w:t xml:space="preserve"> has</w:t>
      </w:r>
      <w:r w:rsidRPr="00DD4C15">
        <w:rPr>
          <w:rFonts w:ascii="Calibri" w:hAnsi="Calibri"/>
        </w:rPr>
        <w:t xml:space="preserve"> given us in 2 Corinthians 6 – “Don’t be unequally yoked together.” That's why if you're a Christian, you shouldn't be dating people that are not Christians. Because they have a different standard. They have a different worldview. They have a different direction. Don't try to get together with somebody who's going the opposite direction of you. That's a direct command. </w:t>
      </w:r>
    </w:p>
    <w:p w14:paraId="3AD9918A" w14:textId="77777777" w:rsidR="00DD4C15" w:rsidRPr="00DD4C15" w:rsidRDefault="00DD4C15" w:rsidP="00DD4C15">
      <w:pPr>
        <w:spacing w:line="276" w:lineRule="auto"/>
        <w:rPr>
          <w:rFonts w:ascii="Calibri" w:hAnsi="Calibri"/>
        </w:rPr>
      </w:pPr>
    </w:p>
    <w:p w14:paraId="47B12B02" w14:textId="1DD7FF44" w:rsidR="00DD4C15" w:rsidRPr="00DD4C15" w:rsidRDefault="00DD4C15" w:rsidP="00DD4C15">
      <w:pPr>
        <w:spacing w:line="276" w:lineRule="auto"/>
        <w:rPr>
          <w:rFonts w:ascii="Calibri" w:hAnsi="Calibri"/>
        </w:rPr>
      </w:pPr>
      <w:r w:rsidRPr="00DD4C15">
        <w:rPr>
          <w:rFonts w:ascii="Calibri" w:hAnsi="Calibri"/>
        </w:rPr>
        <w:lastRenderedPageBreak/>
        <w:t>Hebrews 13 says, “Don't forsake the assembling of yourselves together as some are in the habit of doing.” That's why we have the church. That's why we have the family of God. That's why we get together all the time right here – so we cannot forsake the assembling of ourselves. We can encourage each other daily. We bless each other. When you're sick and you need somebody to pray for you, you need the church. When you're discouraged an</w:t>
      </w:r>
      <w:r w:rsidR="00417530">
        <w:rPr>
          <w:rFonts w:ascii="Calibri" w:hAnsi="Calibri"/>
        </w:rPr>
        <w:t>d</w:t>
      </w:r>
      <w:r w:rsidRPr="00DD4C15">
        <w:rPr>
          <w:rFonts w:ascii="Calibri" w:hAnsi="Calibri"/>
        </w:rPr>
        <w:t xml:space="preserve"> you need some counseling and you don't know what to do, you need the church. When you </w:t>
      </w:r>
      <w:r w:rsidR="00417530">
        <w:rPr>
          <w:rFonts w:ascii="Calibri" w:hAnsi="Calibri"/>
        </w:rPr>
        <w:t>have</w:t>
      </w:r>
      <w:r w:rsidRPr="00DD4C15">
        <w:rPr>
          <w:rFonts w:ascii="Calibri" w:hAnsi="Calibri"/>
        </w:rPr>
        <w:t xml:space="preserve"> friends that are hurting and need to know the Lord, you need the church. “Don’t forsake it,” </w:t>
      </w:r>
      <w:proofErr w:type="gramStart"/>
      <w:r w:rsidRPr="00DD4C15">
        <w:rPr>
          <w:rFonts w:ascii="Calibri" w:hAnsi="Calibri"/>
        </w:rPr>
        <w:t>He</w:t>
      </w:r>
      <w:proofErr w:type="gramEnd"/>
      <w:r w:rsidRPr="00DD4C15">
        <w:rPr>
          <w:rFonts w:ascii="Calibri" w:hAnsi="Calibri"/>
        </w:rPr>
        <w:t xml:space="preserve"> says. That's a direct command. </w:t>
      </w:r>
    </w:p>
    <w:p w14:paraId="72CBB754" w14:textId="77777777" w:rsidR="00DD4C15" w:rsidRPr="00DD4C15" w:rsidRDefault="00DD4C15" w:rsidP="00DD4C15">
      <w:pPr>
        <w:spacing w:line="276" w:lineRule="auto"/>
        <w:rPr>
          <w:rFonts w:ascii="Calibri" w:hAnsi="Calibri"/>
        </w:rPr>
      </w:pPr>
    </w:p>
    <w:p w14:paraId="0C44F5EC" w14:textId="57F98041" w:rsidR="00DD4C15" w:rsidRPr="00DD4C15" w:rsidRDefault="00DD4C15" w:rsidP="00DD4C15">
      <w:pPr>
        <w:spacing w:line="276" w:lineRule="auto"/>
        <w:rPr>
          <w:rFonts w:ascii="Calibri" w:hAnsi="Calibri"/>
        </w:rPr>
      </w:pPr>
      <w:r w:rsidRPr="00DD4C15">
        <w:rPr>
          <w:rFonts w:ascii="Calibri" w:hAnsi="Calibri"/>
        </w:rPr>
        <w:t>Leviticus tells us the tithe is holy</w:t>
      </w:r>
      <w:r w:rsidR="00B4384A">
        <w:rPr>
          <w:rFonts w:ascii="Calibri" w:hAnsi="Calibri"/>
        </w:rPr>
        <w:t xml:space="preserve"> and</w:t>
      </w:r>
      <w:r w:rsidRPr="00DD4C15">
        <w:rPr>
          <w:rFonts w:ascii="Calibri" w:hAnsi="Calibri"/>
        </w:rPr>
        <w:t xml:space="preserve"> belongs to God. The reason that we bring that sacred tenth is because that</w:t>
      </w:r>
      <w:r w:rsidR="00417530">
        <w:rPr>
          <w:rFonts w:ascii="Calibri" w:hAnsi="Calibri"/>
        </w:rPr>
        <w:t xml:space="preserve"> i</w:t>
      </w:r>
      <w:r w:rsidRPr="00DD4C15">
        <w:rPr>
          <w:rFonts w:ascii="Calibri" w:hAnsi="Calibri"/>
        </w:rPr>
        <w:t>s God's purpose, that</w:t>
      </w:r>
      <w:r w:rsidR="00417530">
        <w:rPr>
          <w:rFonts w:ascii="Calibri" w:hAnsi="Calibri"/>
        </w:rPr>
        <w:t xml:space="preserve"> i</w:t>
      </w:r>
      <w:r w:rsidRPr="00DD4C15">
        <w:rPr>
          <w:rFonts w:ascii="Calibri" w:hAnsi="Calibri"/>
        </w:rPr>
        <w:t xml:space="preserve">s God's plan. </w:t>
      </w:r>
    </w:p>
    <w:p w14:paraId="4C9B217F" w14:textId="77777777" w:rsidR="00DD4C15" w:rsidRPr="00DD4C15" w:rsidRDefault="00DD4C15" w:rsidP="00DD4C15">
      <w:pPr>
        <w:spacing w:line="276" w:lineRule="auto"/>
        <w:rPr>
          <w:rFonts w:ascii="Calibri" w:hAnsi="Calibri"/>
        </w:rPr>
      </w:pPr>
    </w:p>
    <w:p w14:paraId="7660D8E7" w14:textId="77777777" w:rsidR="00DD4C15" w:rsidRPr="00DD4C15" w:rsidRDefault="00DD4C15" w:rsidP="00DD4C15">
      <w:pPr>
        <w:spacing w:line="276" w:lineRule="auto"/>
        <w:rPr>
          <w:rFonts w:ascii="Calibri" w:hAnsi="Calibri"/>
        </w:rPr>
      </w:pPr>
      <w:r w:rsidRPr="00DD4C15">
        <w:rPr>
          <w:rFonts w:ascii="Calibri" w:hAnsi="Calibri"/>
        </w:rPr>
        <w:t>God has given us so many direct commands. When we follow what God has said then the blessings come. The Israelites began to see this. God began to bless them abundantly and powerfully and wonderfully.</w:t>
      </w:r>
    </w:p>
    <w:p w14:paraId="7C6E18F7" w14:textId="77777777" w:rsidR="00DD4C15" w:rsidRPr="00DD4C15" w:rsidRDefault="00DD4C15" w:rsidP="00DD4C15">
      <w:pPr>
        <w:spacing w:line="276" w:lineRule="auto"/>
        <w:rPr>
          <w:rFonts w:ascii="Calibri" w:hAnsi="Calibri"/>
        </w:rPr>
      </w:pPr>
    </w:p>
    <w:p w14:paraId="26C0B019" w14:textId="77777777" w:rsidR="00DD4C15" w:rsidRPr="00DD4C15" w:rsidRDefault="00DD4C15" w:rsidP="00DD4C15">
      <w:pPr>
        <w:spacing w:line="276" w:lineRule="auto"/>
        <w:rPr>
          <w:rFonts w:ascii="Calibri" w:hAnsi="Calibri"/>
        </w:rPr>
      </w:pPr>
      <w:r w:rsidRPr="00DD4C15">
        <w:rPr>
          <w:rFonts w:ascii="Calibri" w:hAnsi="Calibri"/>
        </w:rPr>
        <w:t xml:space="preserve">Many times we want the blessings of God, but we don't want to do what it takes to get the blessing. Are we distracted or are we focused? Do we have excuses? It's easy to get out of the habit and to have excuses. </w:t>
      </w:r>
    </w:p>
    <w:p w14:paraId="49306601" w14:textId="77777777" w:rsidR="00DD4C15" w:rsidRPr="00DD4C15" w:rsidRDefault="00DD4C15" w:rsidP="00DD4C15">
      <w:pPr>
        <w:spacing w:line="276" w:lineRule="auto"/>
        <w:rPr>
          <w:rFonts w:ascii="Calibri" w:hAnsi="Calibri"/>
        </w:rPr>
      </w:pPr>
    </w:p>
    <w:p w14:paraId="60C613AC" w14:textId="20FBEE98" w:rsidR="00DD4C15" w:rsidRPr="00DD4C15" w:rsidRDefault="00DD4C15" w:rsidP="00DD4C15">
      <w:pPr>
        <w:spacing w:line="276" w:lineRule="auto"/>
        <w:rPr>
          <w:rFonts w:ascii="Calibri" w:hAnsi="Calibri"/>
        </w:rPr>
      </w:pPr>
      <w:r w:rsidRPr="00DD4C15">
        <w:rPr>
          <w:rFonts w:ascii="Calibri" w:hAnsi="Calibri"/>
        </w:rPr>
        <w:t xml:space="preserve">From time to time, I talk to people </w:t>
      </w:r>
      <w:r w:rsidR="00B4384A">
        <w:rPr>
          <w:rFonts w:ascii="Calibri" w:hAnsi="Calibri"/>
        </w:rPr>
        <w:t xml:space="preserve">who </w:t>
      </w:r>
      <w:r w:rsidRPr="00DD4C15">
        <w:rPr>
          <w:rFonts w:ascii="Calibri" w:hAnsi="Calibri"/>
        </w:rPr>
        <w:t>had been members of our church</w:t>
      </w:r>
      <w:r w:rsidR="00B4384A">
        <w:rPr>
          <w:rFonts w:ascii="Calibri" w:hAnsi="Calibri"/>
        </w:rPr>
        <w:t xml:space="preserve">, were </w:t>
      </w:r>
      <w:r w:rsidRPr="00DD4C15">
        <w:rPr>
          <w:rFonts w:ascii="Calibri" w:hAnsi="Calibri"/>
        </w:rPr>
        <w:t>very faithful</w:t>
      </w:r>
      <w:r w:rsidR="00B4384A">
        <w:rPr>
          <w:rFonts w:ascii="Calibri" w:hAnsi="Calibri"/>
        </w:rPr>
        <w:t>,</w:t>
      </w:r>
      <w:r w:rsidRPr="00DD4C15">
        <w:rPr>
          <w:rFonts w:ascii="Calibri" w:hAnsi="Calibri"/>
        </w:rPr>
        <w:t xml:space="preserve"> and had been very involved. They moved to another city and they didn't get involved in another church. One, two, three years goes by and all of a sudden some problems start to crop up. The family is not praying together</w:t>
      </w:r>
      <w:r w:rsidR="00B4384A">
        <w:rPr>
          <w:rFonts w:ascii="Calibri" w:hAnsi="Calibri"/>
        </w:rPr>
        <w:t xml:space="preserve">, </w:t>
      </w:r>
      <w:r w:rsidRPr="00DD4C15">
        <w:rPr>
          <w:rFonts w:ascii="Calibri" w:hAnsi="Calibri"/>
        </w:rPr>
        <w:t>people aren't worshiping together, and nobody's talking about the Lord. It really begins. It's easy to drift off course.</w:t>
      </w:r>
    </w:p>
    <w:p w14:paraId="29ED8920" w14:textId="77777777" w:rsidR="00DD4C15" w:rsidRPr="00DD4C15" w:rsidRDefault="00DD4C15" w:rsidP="00DD4C15">
      <w:pPr>
        <w:spacing w:line="276" w:lineRule="auto"/>
        <w:rPr>
          <w:rFonts w:ascii="Calibri" w:hAnsi="Calibri"/>
        </w:rPr>
      </w:pPr>
    </w:p>
    <w:p w14:paraId="18B249B9" w14:textId="77777777" w:rsidR="00DD4C15" w:rsidRPr="00DD4C15" w:rsidRDefault="00DD4C15" w:rsidP="00DD4C15">
      <w:pPr>
        <w:spacing w:line="276" w:lineRule="auto"/>
        <w:rPr>
          <w:rFonts w:ascii="Calibri" w:hAnsi="Calibri"/>
        </w:rPr>
      </w:pPr>
      <w:r w:rsidRPr="00DD4C15">
        <w:rPr>
          <w:rFonts w:ascii="Calibri" w:hAnsi="Calibri"/>
        </w:rPr>
        <w:t xml:space="preserve">I don't think people wake up and go, “I think I'm going to take three years off of church.” But if you're not careful, it's very easy to end up there. </w:t>
      </w:r>
    </w:p>
    <w:p w14:paraId="0AC3016C" w14:textId="77777777" w:rsidR="00DD4C15" w:rsidRPr="00DD4C15" w:rsidRDefault="00DD4C15" w:rsidP="00DD4C15">
      <w:pPr>
        <w:spacing w:line="276" w:lineRule="auto"/>
        <w:rPr>
          <w:rFonts w:ascii="Calibri" w:hAnsi="Calibri"/>
        </w:rPr>
      </w:pPr>
    </w:p>
    <w:p w14:paraId="761A3D16" w14:textId="77777777" w:rsidR="00DD4C15" w:rsidRPr="00DD4C15" w:rsidRDefault="00DD4C15" w:rsidP="00DD4C15">
      <w:pPr>
        <w:spacing w:line="276" w:lineRule="auto"/>
        <w:rPr>
          <w:rFonts w:ascii="Calibri" w:hAnsi="Calibri"/>
        </w:rPr>
      </w:pPr>
      <w:r w:rsidRPr="00DD4C15">
        <w:rPr>
          <w:rFonts w:ascii="Calibri" w:hAnsi="Calibri"/>
        </w:rPr>
        <w:t xml:space="preserve">Some of you are visiting today and you haven't been active in church two, three, four years. God's saying to you, “It’s time. It's time to get involved. It's time to be a part of the family. It's time to go to the membership classes. It's time to make a commitment. It's time to not just stand around and have good intentions. It’s time to get connected.” Quit making those excuses. </w:t>
      </w:r>
    </w:p>
    <w:p w14:paraId="67A65F50" w14:textId="77777777" w:rsidR="00DD4C15" w:rsidRPr="00DD4C15" w:rsidRDefault="00DD4C15" w:rsidP="00DD4C15">
      <w:pPr>
        <w:spacing w:line="276" w:lineRule="auto"/>
        <w:rPr>
          <w:rFonts w:ascii="Calibri" w:hAnsi="Calibri"/>
        </w:rPr>
      </w:pPr>
    </w:p>
    <w:p w14:paraId="74A376AC" w14:textId="77777777" w:rsidR="00DD4C15" w:rsidRPr="00DD4C15" w:rsidRDefault="00DD4C15" w:rsidP="00DD4C15">
      <w:pPr>
        <w:spacing w:line="276" w:lineRule="auto"/>
        <w:rPr>
          <w:rFonts w:ascii="Calibri" w:hAnsi="Calibri"/>
        </w:rPr>
      </w:pPr>
      <w:r w:rsidRPr="00DD4C15">
        <w:rPr>
          <w:rFonts w:ascii="Calibri" w:hAnsi="Calibri"/>
        </w:rPr>
        <w:t xml:space="preserve">It's easy to get out of the habit of giving. It's easy to get out of the habit of serving. What are we doing to build the house of God? </w:t>
      </w:r>
    </w:p>
    <w:p w14:paraId="3E0C92EE" w14:textId="77777777" w:rsidR="00DD4C15" w:rsidRPr="00DD4C15" w:rsidRDefault="00DD4C15" w:rsidP="00DD4C15">
      <w:pPr>
        <w:spacing w:line="276" w:lineRule="auto"/>
        <w:rPr>
          <w:rFonts w:ascii="Calibri" w:hAnsi="Calibri"/>
        </w:rPr>
      </w:pPr>
    </w:p>
    <w:p w14:paraId="036D846A" w14:textId="69689002" w:rsidR="00DD4C15" w:rsidRPr="00DD4C15" w:rsidRDefault="00DD4C15" w:rsidP="00DD4C15">
      <w:pPr>
        <w:spacing w:line="276" w:lineRule="auto"/>
        <w:rPr>
          <w:rFonts w:ascii="Calibri" w:hAnsi="Calibri"/>
        </w:rPr>
      </w:pPr>
      <w:r w:rsidRPr="00DD4C15">
        <w:rPr>
          <w:rFonts w:ascii="Calibri" w:hAnsi="Calibri"/>
        </w:rPr>
        <w:lastRenderedPageBreak/>
        <w:t>Sometimes we hide behind prayer. Christians are real spiritual. “I’m going to pray about it.” But prayer and action should not be confused. If God has already told us to do certain things, we don't have to pray about it anymore. Let me just save you some time. Quit praying about the things that God has already said to do. Just go ahead and start doing it. You don't have to delay. You don't have to hesitate. You don't have to wait. You don't have to meditate on it. If God</w:t>
      </w:r>
      <w:r w:rsidR="00417530">
        <w:rPr>
          <w:rFonts w:ascii="Calibri" w:hAnsi="Calibri"/>
        </w:rPr>
        <w:t xml:space="preserve"> ha</w:t>
      </w:r>
      <w:r w:rsidRPr="00DD4C15">
        <w:rPr>
          <w:rFonts w:ascii="Calibri" w:hAnsi="Calibri"/>
        </w:rPr>
        <w:t xml:space="preserve">s already said it, just go ahead and do it. </w:t>
      </w:r>
    </w:p>
    <w:p w14:paraId="1B7D82B8" w14:textId="77777777" w:rsidR="00DD4C15" w:rsidRPr="00DD4C15" w:rsidRDefault="00DD4C15" w:rsidP="00DD4C15">
      <w:pPr>
        <w:spacing w:line="276" w:lineRule="auto"/>
        <w:rPr>
          <w:rFonts w:ascii="Calibri" w:hAnsi="Calibri"/>
        </w:rPr>
      </w:pPr>
    </w:p>
    <w:p w14:paraId="390C86C4" w14:textId="3170054A" w:rsidR="00DD4C15" w:rsidRPr="00DD4C15" w:rsidRDefault="00DD4C15" w:rsidP="00DD4C15">
      <w:pPr>
        <w:spacing w:line="276" w:lineRule="auto"/>
        <w:rPr>
          <w:rFonts w:ascii="Calibri" w:hAnsi="Calibri"/>
        </w:rPr>
      </w:pPr>
      <w:r w:rsidRPr="00DD4C15">
        <w:rPr>
          <w:rFonts w:ascii="Calibri" w:hAnsi="Calibri"/>
        </w:rPr>
        <w:t xml:space="preserve">God wants you to be a house builder. He wants you to be about building His house. We don't even have to pray about that. That's easy. We </w:t>
      </w:r>
      <w:r w:rsidR="00417530">
        <w:rPr>
          <w:rFonts w:ascii="Calibri" w:hAnsi="Calibri"/>
        </w:rPr>
        <w:t xml:space="preserve">have </w:t>
      </w:r>
      <w:r w:rsidRPr="00DD4C15">
        <w:rPr>
          <w:rFonts w:ascii="Calibri" w:hAnsi="Calibri"/>
        </w:rPr>
        <w:t xml:space="preserve">to move out of complacency. </w:t>
      </w:r>
    </w:p>
    <w:p w14:paraId="309AD057" w14:textId="77777777" w:rsidR="00DD4C15" w:rsidRPr="00DD4C15" w:rsidRDefault="00DD4C15" w:rsidP="00DD4C15">
      <w:pPr>
        <w:spacing w:line="276" w:lineRule="auto"/>
        <w:rPr>
          <w:rFonts w:ascii="Calibri" w:hAnsi="Calibri"/>
        </w:rPr>
      </w:pPr>
    </w:p>
    <w:p w14:paraId="3E3769DB" w14:textId="77777777" w:rsidR="00DD4C15" w:rsidRPr="00DD4C15" w:rsidRDefault="00DD4C15" w:rsidP="00DD4C15">
      <w:pPr>
        <w:spacing w:line="276" w:lineRule="auto"/>
        <w:rPr>
          <w:rFonts w:ascii="Calibri" w:hAnsi="Calibri"/>
        </w:rPr>
      </w:pPr>
      <w:r w:rsidRPr="00DD4C15">
        <w:rPr>
          <w:rFonts w:ascii="Calibri" w:hAnsi="Calibri"/>
        </w:rPr>
        <w:t>“Never be lacking in zeal, but keep your spiritual fervor serving the Lord” (Romans 12:11).</w:t>
      </w:r>
    </w:p>
    <w:p w14:paraId="6EE4BEA3" w14:textId="77777777" w:rsidR="00DD4C15" w:rsidRPr="00DD4C15" w:rsidRDefault="00DD4C15" w:rsidP="00DD4C15">
      <w:pPr>
        <w:spacing w:line="276" w:lineRule="auto"/>
        <w:rPr>
          <w:rFonts w:ascii="Calibri" w:hAnsi="Calibri"/>
        </w:rPr>
      </w:pPr>
    </w:p>
    <w:p w14:paraId="58726960" w14:textId="70A57F2B" w:rsidR="00DD4C15" w:rsidRPr="00DD4C15" w:rsidRDefault="00DD4C15" w:rsidP="00DD4C15">
      <w:pPr>
        <w:spacing w:line="276" w:lineRule="auto"/>
        <w:rPr>
          <w:rFonts w:ascii="Calibri" w:hAnsi="Calibri"/>
        </w:rPr>
      </w:pPr>
      <w:r w:rsidRPr="00DD4C15">
        <w:rPr>
          <w:rFonts w:ascii="Calibri" w:hAnsi="Calibri"/>
        </w:rPr>
        <w:t>We should be fired up for Jesus. We should be motivated and inspired. We should be compelled by the Holy Spirit of God to do great things for the Lord. Don't lose that zeal. If you've lost it, you need to reach out to the Lord and say, “God, what do I need to do to regain it?” Being around some like-minded people will do a ton to motivate you. It's really hard to live a motivated, inspired, Spirit-filled Christian existence if you're all alone.</w:t>
      </w:r>
      <w:r w:rsidR="00417530">
        <w:rPr>
          <w:rFonts w:ascii="Calibri" w:hAnsi="Calibri"/>
        </w:rPr>
        <w:t xml:space="preserve"> But when</w:t>
      </w:r>
      <w:r w:rsidRPr="00DD4C15">
        <w:rPr>
          <w:rFonts w:ascii="Calibri" w:hAnsi="Calibri"/>
        </w:rPr>
        <w:t xml:space="preserve"> you get around some more people that are going in the same direction, it'll begin to light your fire. It'll begin to throw a little butane on your tank. It would be awesome. That's what the family of God is all about. Don't be lacking in zeal. </w:t>
      </w:r>
    </w:p>
    <w:p w14:paraId="384172F3" w14:textId="77777777" w:rsidR="00DD4C15" w:rsidRPr="00DD4C15" w:rsidRDefault="00DD4C15" w:rsidP="00DD4C15">
      <w:pPr>
        <w:spacing w:line="276" w:lineRule="auto"/>
        <w:rPr>
          <w:rFonts w:ascii="Calibri" w:hAnsi="Calibri"/>
        </w:rPr>
      </w:pPr>
    </w:p>
    <w:p w14:paraId="41E39D68" w14:textId="5D0CB575" w:rsidR="00DD4C15" w:rsidRPr="00DD4C15" w:rsidRDefault="00DD4C15" w:rsidP="00DD4C15">
      <w:pPr>
        <w:spacing w:line="276" w:lineRule="auto"/>
        <w:rPr>
          <w:rFonts w:ascii="Calibri" w:hAnsi="Calibri"/>
        </w:rPr>
      </w:pPr>
      <w:r w:rsidRPr="00DD4C15">
        <w:rPr>
          <w:rFonts w:ascii="Calibri" w:hAnsi="Calibri"/>
        </w:rPr>
        <w:t>Here</w:t>
      </w:r>
      <w:r w:rsidR="00BB4CA3">
        <w:rPr>
          <w:rFonts w:ascii="Calibri" w:hAnsi="Calibri"/>
        </w:rPr>
        <w:t xml:space="preserve"> </w:t>
      </w:r>
      <w:r w:rsidR="00417530">
        <w:rPr>
          <w:rFonts w:ascii="Calibri" w:hAnsi="Calibri"/>
        </w:rPr>
        <w:t>i</w:t>
      </w:r>
      <w:r w:rsidRPr="00DD4C15">
        <w:rPr>
          <w:rFonts w:ascii="Calibri" w:hAnsi="Calibri"/>
        </w:rPr>
        <w:t>s some great news</w:t>
      </w:r>
      <w:r w:rsidR="00417530">
        <w:rPr>
          <w:rFonts w:ascii="Calibri" w:hAnsi="Calibri"/>
        </w:rPr>
        <w:t xml:space="preserve">: </w:t>
      </w:r>
      <w:r w:rsidRPr="00DD4C15">
        <w:rPr>
          <w:rFonts w:ascii="Calibri" w:hAnsi="Calibri"/>
        </w:rPr>
        <w:t xml:space="preserve">People can change. We can move from complacent to focused. </w:t>
      </w:r>
    </w:p>
    <w:p w14:paraId="541A8369" w14:textId="77777777" w:rsidR="00DD4C15" w:rsidRPr="00DD4C15" w:rsidRDefault="00DD4C15" w:rsidP="00DD4C15">
      <w:pPr>
        <w:spacing w:line="276" w:lineRule="auto"/>
        <w:rPr>
          <w:rFonts w:ascii="Calibri" w:hAnsi="Calibri"/>
        </w:rPr>
      </w:pPr>
    </w:p>
    <w:p w14:paraId="18302AD0" w14:textId="77777777" w:rsidR="00DD4C15" w:rsidRPr="00DD4C15" w:rsidRDefault="00DD4C15" w:rsidP="00DD4C15">
      <w:pPr>
        <w:spacing w:line="276" w:lineRule="auto"/>
        <w:rPr>
          <w:rFonts w:ascii="Calibri" w:hAnsi="Calibri"/>
        </w:rPr>
      </w:pPr>
      <w:r w:rsidRPr="00DD4C15">
        <w:rPr>
          <w:rFonts w:ascii="Calibri" w:hAnsi="Calibri"/>
        </w:rPr>
        <w:t>“The Lord roused the spirit of Zerubbabel” (Haggai 1:14).</w:t>
      </w:r>
    </w:p>
    <w:p w14:paraId="0AE734F9" w14:textId="77777777" w:rsidR="00DD4C15" w:rsidRPr="00DD4C15" w:rsidRDefault="00DD4C15" w:rsidP="00DD4C15">
      <w:pPr>
        <w:spacing w:line="276" w:lineRule="auto"/>
        <w:rPr>
          <w:rFonts w:ascii="Calibri" w:hAnsi="Calibri"/>
        </w:rPr>
      </w:pPr>
    </w:p>
    <w:p w14:paraId="62E7EBE7" w14:textId="77777777" w:rsidR="00DD4C15" w:rsidRPr="00DD4C15" w:rsidRDefault="00DD4C15" w:rsidP="00DD4C15">
      <w:pPr>
        <w:spacing w:line="276" w:lineRule="auto"/>
        <w:rPr>
          <w:rFonts w:ascii="Calibri" w:hAnsi="Calibri"/>
        </w:rPr>
      </w:pPr>
      <w:r w:rsidRPr="00DD4C15">
        <w:rPr>
          <w:rFonts w:ascii="Calibri" w:hAnsi="Calibri"/>
        </w:rPr>
        <w:t>We need to be praying, “Lord, rouse my spirit.”</w:t>
      </w:r>
    </w:p>
    <w:p w14:paraId="7651E6A4" w14:textId="77777777" w:rsidR="00DD4C15" w:rsidRPr="00DD4C15" w:rsidRDefault="00DD4C15" w:rsidP="00DD4C15">
      <w:pPr>
        <w:spacing w:line="276" w:lineRule="auto"/>
        <w:rPr>
          <w:rFonts w:ascii="Calibri" w:hAnsi="Calibri"/>
        </w:rPr>
      </w:pPr>
    </w:p>
    <w:p w14:paraId="3F0A06BB" w14:textId="77777777" w:rsidR="00DD4C15" w:rsidRPr="00DD4C15" w:rsidRDefault="00DD4C15" w:rsidP="00DD4C15">
      <w:pPr>
        <w:spacing w:line="276" w:lineRule="auto"/>
        <w:rPr>
          <w:rFonts w:ascii="Calibri" w:hAnsi="Calibri"/>
        </w:rPr>
      </w:pPr>
      <w:r w:rsidRPr="00DD4C15">
        <w:rPr>
          <w:rFonts w:ascii="Calibri" w:hAnsi="Calibri"/>
        </w:rPr>
        <w:t xml:space="preserve">“The governor of Judah, the spirit of the high priest Joshua son of </w:t>
      </w:r>
      <w:proofErr w:type="spellStart"/>
      <w:r w:rsidRPr="00DD4C15">
        <w:rPr>
          <w:rFonts w:ascii="Calibri" w:hAnsi="Calibri"/>
        </w:rPr>
        <w:t>Jehozadak</w:t>
      </w:r>
      <w:proofErr w:type="spellEnd"/>
      <w:r w:rsidRPr="00DD4C15">
        <w:rPr>
          <w:rFonts w:ascii="Calibri" w:hAnsi="Calibri"/>
        </w:rPr>
        <w:t>, and the spirit of all the remnant of the people. They began work on the house of the Lord of Armies, their God, on the twenty-fourth day of the sixth month, in the second year of King Darius” (Haggai 1:14-15).</w:t>
      </w:r>
    </w:p>
    <w:p w14:paraId="7EB11629" w14:textId="77777777" w:rsidR="00DD4C15" w:rsidRPr="00DD4C15" w:rsidRDefault="00DD4C15" w:rsidP="00DD4C15">
      <w:pPr>
        <w:spacing w:line="276" w:lineRule="auto"/>
        <w:rPr>
          <w:rFonts w:ascii="Calibri" w:hAnsi="Calibri"/>
        </w:rPr>
      </w:pPr>
    </w:p>
    <w:p w14:paraId="6AAC281D" w14:textId="7FA26CBF" w:rsidR="00DD4C15" w:rsidRPr="00DD4C15" w:rsidRDefault="00DD4C15" w:rsidP="00DD4C15">
      <w:pPr>
        <w:spacing w:line="276" w:lineRule="auto"/>
        <w:rPr>
          <w:rFonts w:ascii="Calibri" w:hAnsi="Calibri"/>
        </w:rPr>
      </w:pPr>
      <w:r w:rsidRPr="00DD4C15">
        <w:rPr>
          <w:rFonts w:ascii="Calibri" w:hAnsi="Calibri"/>
        </w:rPr>
        <w:t>They wrote down the day. This was a big day. Everybody made a change. Complacent people</w:t>
      </w:r>
      <w:r w:rsidR="00417530">
        <w:rPr>
          <w:rFonts w:ascii="Calibri" w:hAnsi="Calibri"/>
        </w:rPr>
        <w:t xml:space="preserve"> (</w:t>
      </w:r>
      <w:r w:rsidRPr="00DD4C15">
        <w:rPr>
          <w:rFonts w:ascii="Calibri" w:hAnsi="Calibri"/>
        </w:rPr>
        <w:t>the beginning of Haggai 1</w:t>
      </w:r>
      <w:r w:rsidR="00417530">
        <w:rPr>
          <w:rFonts w:ascii="Calibri" w:hAnsi="Calibri"/>
        </w:rPr>
        <w:t>)</w:t>
      </w:r>
      <w:r w:rsidR="00BB4CA3">
        <w:rPr>
          <w:rFonts w:ascii="Calibri" w:hAnsi="Calibri"/>
        </w:rPr>
        <w:t xml:space="preserve"> – </w:t>
      </w:r>
      <w:r w:rsidRPr="00DD4C15">
        <w:rPr>
          <w:rFonts w:ascii="Calibri" w:hAnsi="Calibri"/>
        </w:rPr>
        <w:t xml:space="preserve">“It's not time for us to build the house of God. We'll get to that later. We're too busy going to soccer games, parties, skiing, and enjoying the weather and hiking. We’re doing all that. We'll build the house of God at another time.” Then at the end of </w:t>
      </w:r>
      <w:r w:rsidRPr="00DD4C15">
        <w:rPr>
          <w:rFonts w:ascii="Calibri" w:hAnsi="Calibri"/>
        </w:rPr>
        <w:lastRenderedPageBreak/>
        <w:t>Haggai 1, what are people doing? They're like, “Let’s build this thing. Let's roll up our sleeves. Let's quit making excuses. Let's get this thing done.”</w:t>
      </w:r>
    </w:p>
    <w:p w14:paraId="698BDF3D" w14:textId="77777777" w:rsidR="00DD4C15" w:rsidRPr="00DD4C15" w:rsidRDefault="00DD4C15" w:rsidP="00DD4C15">
      <w:pPr>
        <w:spacing w:line="276" w:lineRule="auto"/>
        <w:rPr>
          <w:rFonts w:ascii="Calibri" w:hAnsi="Calibri"/>
        </w:rPr>
      </w:pPr>
    </w:p>
    <w:p w14:paraId="360006EB" w14:textId="77777777" w:rsidR="00DD4C15" w:rsidRPr="00DD4C15" w:rsidRDefault="00DD4C15" w:rsidP="00DD4C15">
      <w:pPr>
        <w:spacing w:line="276" w:lineRule="auto"/>
        <w:rPr>
          <w:rFonts w:ascii="Calibri" w:hAnsi="Calibri"/>
          <w:b/>
          <w:bCs/>
        </w:rPr>
      </w:pPr>
      <w:r w:rsidRPr="00DD4C15">
        <w:rPr>
          <w:rFonts w:ascii="Calibri" w:hAnsi="Calibri"/>
          <w:b/>
          <w:bCs/>
        </w:rPr>
        <w:t>3. Is My Soul Satisfied?</w:t>
      </w:r>
    </w:p>
    <w:p w14:paraId="3A164475" w14:textId="77777777" w:rsidR="00DD4C15" w:rsidRPr="00DD4C15" w:rsidRDefault="00DD4C15" w:rsidP="00DD4C15">
      <w:pPr>
        <w:spacing w:line="276" w:lineRule="auto"/>
        <w:rPr>
          <w:rFonts w:ascii="Calibri" w:hAnsi="Calibri"/>
        </w:rPr>
      </w:pPr>
    </w:p>
    <w:p w14:paraId="034D033E" w14:textId="77777777" w:rsidR="00DD4C15" w:rsidRPr="00DD4C15" w:rsidRDefault="00DD4C15" w:rsidP="00DD4C15">
      <w:pPr>
        <w:spacing w:line="276" w:lineRule="auto"/>
        <w:rPr>
          <w:rFonts w:ascii="Calibri" w:hAnsi="Calibri"/>
        </w:rPr>
      </w:pPr>
      <w:r w:rsidRPr="00DD4C15">
        <w:rPr>
          <w:rFonts w:ascii="Calibri" w:hAnsi="Calibri"/>
        </w:rPr>
        <w:t>In between, in verses 9-11, God is holding out on the people.</w:t>
      </w:r>
    </w:p>
    <w:p w14:paraId="3C82009F" w14:textId="77777777" w:rsidR="00DD4C15" w:rsidRPr="00DD4C15" w:rsidRDefault="00DD4C15" w:rsidP="00DD4C15">
      <w:pPr>
        <w:spacing w:line="276" w:lineRule="auto"/>
        <w:rPr>
          <w:rFonts w:ascii="Calibri" w:hAnsi="Calibri"/>
        </w:rPr>
      </w:pPr>
    </w:p>
    <w:p w14:paraId="625E95D9" w14:textId="77777777" w:rsidR="00DD4C15" w:rsidRPr="00DD4C15" w:rsidRDefault="00DD4C15" w:rsidP="00DD4C15">
      <w:pPr>
        <w:spacing w:line="276" w:lineRule="auto"/>
        <w:rPr>
          <w:rFonts w:ascii="Calibri" w:hAnsi="Calibri"/>
        </w:rPr>
      </w:pPr>
      <w:r w:rsidRPr="00DD4C15">
        <w:rPr>
          <w:rFonts w:ascii="Calibri" w:hAnsi="Calibri"/>
        </w:rPr>
        <w:t>“Because my house still lies in ruins, while each of you is busy with his own house. So on your account, the skies have withheld the dew and the land its crops. I have summoned a drought on the fields and the hills, on the grain, new wine, fresh oil, and whatever the ground yields, on man and animal, and on all that your hands produce” (Haggai 1:9-11).</w:t>
      </w:r>
    </w:p>
    <w:p w14:paraId="61A79E9D" w14:textId="77777777" w:rsidR="00DD4C15" w:rsidRPr="00DD4C15" w:rsidRDefault="00DD4C15" w:rsidP="00DD4C15">
      <w:pPr>
        <w:spacing w:line="276" w:lineRule="auto"/>
        <w:rPr>
          <w:rFonts w:ascii="Calibri" w:hAnsi="Calibri"/>
        </w:rPr>
      </w:pPr>
    </w:p>
    <w:p w14:paraId="767CE5BE" w14:textId="16822A26" w:rsidR="00DD4C15" w:rsidRPr="00DD4C15" w:rsidRDefault="00DD4C15" w:rsidP="00DD4C15">
      <w:pPr>
        <w:spacing w:line="276" w:lineRule="auto"/>
        <w:rPr>
          <w:rFonts w:ascii="Calibri" w:hAnsi="Calibri"/>
        </w:rPr>
      </w:pPr>
      <w:r w:rsidRPr="00DD4C15">
        <w:rPr>
          <w:rFonts w:ascii="Calibri" w:hAnsi="Calibri"/>
        </w:rPr>
        <w:t xml:space="preserve">The people were working harder, but they were in a drought. Sometimes life is like that. </w:t>
      </w:r>
      <w:r w:rsidR="00417530">
        <w:rPr>
          <w:rFonts w:ascii="Calibri" w:hAnsi="Calibri"/>
        </w:rPr>
        <w:t>You</w:t>
      </w:r>
      <w:r w:rsidRPr="00DD4C15">
        <w:rPr>
          <w:rFonts w:ascii="Calibri" w:hAnsi="Calibri"/>
        </w:rPr>
        <w:t xml:space="preserve"> find yourself</w:t>
      </w:r>
      <w:r w:rsidR="00417530">
        <w:rPr>
          <w:rFonts w:ascii="Calibri" w:hAnsi="Calibri"/>
        </w:rPr>
        <w:t xml:space="preserve"> saying</w:t>
      </w:r>
      <w:r w:rsidRPr="00DD4C15">
        <w:rPr>
          <w:rFonts w:ascii="Calibri" w:hAnsi="Calibri"/>
        </w:rPr>
        <w:t xml:space="preserve">, “I'm going to hustle more. I'm going to work harder. I'm going to get up earlier. I'm going to work later. I'm going to do more.” But you find yourself just chasing your tail. God was sending a message to the people. He was causing that drought, He was causing that lack to help people see that they needed to make some changes. </w:t>
      </w:r>
    </w:p>
    <w:p w14:paraId="30869BC4" w14:textId="77777777" w:rsidR="00DD4C15" w:rsidRPr="00DD4C15" w:rsidRDefault="00DD4C15" w:rsidP="00DD4C15">
      <w:pPr>
        <w:spacing w:line="276" w:lineRule="auto"/>
        <w:rPr>
          <w:rFonts w:ascii="Calibri" w:hAnsi="Calibri"/>
        </w:rPr>
      </w:pPr>
    </w:p>
    <w:p w14:paraId="37127DDA" w14:textId="78A0123D" w:rsidR="00DD4C15" w:rsidRPr="00DD4C15" w:rsidRDefault="00DD4C15" w:rsidP="00DD4C15">
      <w:pPr>
        <w:spacing w:line="276" w:lineRule="auto"/>
        <w:rPr>
          <w:rFonts w:ascii="Calibri" w:hAnsi="Calibri"/>
        </w:rPr>
      </w:pPr>
      <w:r w:rsidRPr="00DD4C15">
        <w:rPr>
          <w:rFonts w:ascii="Calibri" w:hAnsi="Calibri"/>
        </w:rPr>
        <w:t>Sometimes we think when bad things happen, that's just the devil. But sometimes God allows some things to happen in our life to redirect us. God wants us to live with a sense of discontent when our heart</w:t>
      </w:r>
      <w:r w:rsidR="00856B2C">
        <w:rPr>
          <w:rFonts w:ascii="Calibri" w:hAnsi="Calibri"/>
        </w:rPr>
        <w:t>s</w:t>
      </w:r>
      <w:r w:rsidRPr="00DD4C15">
        <w:rPr>
          <w:rFonts w:ascii="Calibri" w:hAnsi="Calibri"/>
        </w:rPr>
        <w:t xml:space="preserve"> and </w:t>
      </w:r>
      <w:r w:rsidR="00856B2C">
        <w:rPr>
          <w:rFonts w:ascii="Calibri" w:hAnsi="Calibri"/>
        </w:rPr>
        <w:t>minds</w:t>
      </w:r>
      <w:r w:rsidRPr="00DD4C15">
        <w:rPr>
          <w:rFonts w:ascii="Calibri" w:hAnsi="Calibri"/>
        </w:rPr>
        <w:t xml:space="preserve"> </w:t>
      </w:r>
      <w:r w:rsidR="00856B2C">
        <w:rPr>
          <w:rFonts w:ascii="Calibri" w:hAnsi="Calibri"/>
        </w:rPr>
        <w:t>are</w:t>
      </w:r>
      <w:r w:rsidRPr="00DD4C15">
        <w:rPr>
          <w:rFonts w:ascii="Calibri" w:hAnsi="Calibri"/>
        </w:rPr>
        <w:t xml:space="preserve"> not on the things that He has for us. </w:t>
      </w:r>
    </w:p>
    <w:p w14:paraId="5B72F141" w14:textId="77777777" w:rsidR="00DD4C15" w:rsidRPr="00DD4C15" w:rsidRDefault="00DD4C15" w:rsidP="00DD4C15">
      <w:pPr>
        <w:spacing w:line="276" w:lineRule="auto"/>
        <w:rPr>
          <w:rFonts w:ascii="Calibri" w:hAnsi="Calibri"/>
        </w:rPr>
      </w:pPr>
    </w:p>
    <w:p w14:paraId="5A77EC0F" w14:textId="77777777" w:rsidR="00856B2C" w:rsidRDefault="00DD4C15" w:rsidP="00DD4C15">
      <w:pPr>
        <w:spacing w:line="276" w:lineRule="auto"/>
        <w:rPr>
          <w:rFonts w:ascii="Calibri" w:hAnsi="Calibri"/>
        </w:rPr>
      </w:pPr>
      <w:r w:rsidRPr="00DD4C15">
        <w:rPr>
          <w:rFonts w:ascii="Calibri" w:hAnsi="Calibri"/>
        </w:rPr>
        <w:t xml:space="preserve">God said, “I've been trying to get your attention. You guys haven't been listening very well. </w:t>
      </w:r>
      <w:r w:rsidR="00856B2C">
        <w:rPr>
          <w:rFonts w:ascii="Calibri" w:hAnsi="Calibri"/>
        </w:rPr>
        <w:t>T</w:t>
      </w:r>
      <w:r w:rsidRPr="00DD4C15">
        <w:rPr>
          <w:rFonts w:ascii="Calibri" w:hAnsi="Calibri"/>
        </w:rPr>
        <w:t>he reason that it hasn't been raining and the reason that you haven't been having a fruitful harvest is because your heart has not been in tune with me.</w:t>
      </w:r>
      <w:r w:rsidR="00856B2C">
        <w:rPr>
          <w:rFonts w:ascii="Calibri" w:hAnsi="Calibri"/>
        </w:rPr>
        <w:t xml:space="preserve">” </w:t>
      </w:r>
    </w:p>
    <w:p w14:paraId="52580D6F" w14:textId="77777777" w:rsidR="00856B2C" w:rsidRDefault="00856B2C" w:rsidP="00DD4C15">
      <w:pPr>
        <w:spacing w:line="276" w:lineRule="auto"/>
        <w:rPr>
          <w:rFonts w:ascii="Calibri" w:hAnsi="Calibri"/>
        </w:rPr>
      </w:pPr>
    </w:p>
    <w:p w14:paraId="149F627F" w14:textId="74FC76A8" w:rsidR="00DD4C15" w:rsidRPr="00DD4C15" w:rsidRDefault="00856B2C" w:rsidP="00DD4C15">
      <w:pPr>
        <w:spacing w:line="276" w:lineRule="auto"/>
        <w:rPr>
          <w:rFonts w:ascii="Calibri" w:hAnsi="Calibri"/>
        </w:rPr>
      </w:pPr>
      <w:r>
        <w:rPr>
          <w:rFonts w:ascii="Calibri" w:hAnsi="Calibri"/>
        </w:rPr>
        <w:t>H</w:t>
      </w:r>
      <w:r w:rsidR="00DD4C15" w:rsidRPr="00DD4C15">
        <w:rPr>
          <w:rFonts w:ascii="Calibri" w:hAnsi="Calibri"/>
        </w:rPr>
        <w:t>ere's the good news. If you will turn, if you will change, if you will yield, you will be blessed.</w:t>
      </w:r>
      <w:r>
        <w:rPr>
          <w:rFonts w:ascii="Calibri" w:hAnsi="Calibri"/>
        </w:rPr>
        <w:t xml:space="preserve"> </w:t>
      </w:r>
      <w:r w:rsidR="00DD4C15" w:rsidRPr="00DD4C15">
        <w:rPr>
          <w:rFonts w:ascii="Calibri" w:hAnsi="Calibri"/>
        </w:rPr>
        <w:t>That's the message of Haggai. People can change. Hearts can change. Churches can change. People can do great things for God. Just because we've been on one path doesn't mean that we can't do something that's different</w:t>
      </w:r>
      <w:r>
        <w:rPr>
          <w:rFonts w:ascii="Calibri" w:hAnsi="Calibri"/>
        </w:rPr>
        <w:t>, and o</w:t>
      </w:r>
      <w:r w:rsidR="00DD4C15" w:rsidRPr="00DD4C15">
        <w:rPr>
          <w:rFonts w:ascii="Calibri" w:hAnsi="Calibri"/>
        </w:rPr>
        <w:t xml:space="preserve">ur soul will be satisfied. </w:t>
      </w:r>
    </w:p>
    <w:p w14:paraId="41926FEA" w14:textId="77777777" w:rsidR="00DD4C15" w:rsidRPr="00DD4C15" w:rsidRDefault="00DD4C15" w:rsidP="00DD4C15">
      <w:pPr>
        <w:spacing w:line="276" w:lineRule="auto"/>
        <w:rPr>
          <w:rFonts w:ascii="Calibri" w:hAnsi="Calibri"/>
        </w:rPr>
      </w:pPr>
    </w:p>
    <w:p w14:paraId="29DC2C51" w14:textId="77777777" w:rsidR="00DD4C15" w:rsidRPr="00DD4C15" w:rsidRDefault="00DD4C15" w:rsidP="00DD4C15">
      <w:pPr>
        <w:spacing w:line="276" w:lineRule="auto"/>
        <w:rPr>
          <w:rFonts w:ascii="Calibri" w:hAnsi="Calibri"/>
        </w:rPr>
      </w:pPr>
      <w:r w:rsidRPr="00DD4C15">
        <w:rPr>
          <w:rFonts w:ascii="Calibri" w:hAnsi="Calibri"/>
        </w:rPr>
        <w:t>It’s interesting, the word “</w:t>
      </w:r>
      <w:proofErr w:type="spellStart"/>
      <w:r w:rsidRPr="00DD4C15">
        <w:rPr>
          <w:rFonts w:ascii="Calibri" w:hAnsi="Calibri"/>
        </w:rPr>
        <w:t>haggai</w:t>
      </w:r>
      <w:proofErr w:type="spellEnd"/>
      <w:r w:rsidRPr="00DD4C15">
        <w:rPr>
          <w:rFonts w:ascii="Calibri" w:hAnsi="Calibri"/>
        </w:rPr>
        <w:t xml:space="preserve">” means feast. When we follow the message of this prophet, we will eat and we will be filled. What are we doing to build the house of God? </w:t>
      </w:r>
    </w:p>
    <w:p w14:paraId="7E9CDDC3" w14:textId="77777777" w:rsidR="00DD4C15" w:rsidRPr="00DD4C15" w:rsidRDefault="00DD4C15" w:rsidP="00DD4C15">
      <w:pPr>
        <w:spacing w:line="276" w:lineRule="auto"/>
        <w:rPr>
          <w:rFonts w:ascii="Calibri" w:hAnsi="Calibri"/>
        </w:rPr>
      </w:pPr>
    </w:p>
    <w:p w14:paraId="62F486D6" w14:textId="1ED7B24D" w:rsidR="00DD4C15" w:rsidRPr="00DD4C15" w:rsidRDefault="00DD4C15" w:rsidP="00DD4C15">
      <w:pPr>
        <w:spacing w:line="276" w:lineRule="auto"/>
        <w:rPr>
          <w:rFonts w:ascii="Calibri" w:hAnsi="Calibri"/>
        </w:rPr>
      </w:pPr>
      <w:r w:rsidRPr="00DD4C15">
        <w:rPr>
          <w:rFonts w:ascii="Calibri" w:hAnsi="Calibri"/>
        </w:rPr>
        <w:t xml:space="preserve">Sometimes a setback is a set up for God to bring about great change in our life. Maybe you've been going through some times of frustration in your life because God wants you to see that your heart and mind is not completely focused on the things that He has for you. That is God's </w:t>
      </w:r>
      <w:r w:rsidRPr="00DD4C15">
        <w:rPr>
          <w:rFonts w:ascii="Calibri" w:hAnsi="Calibri"/>
        </w:rPr>
        <w:lastRenderedPageBreak/>
        <w:t>mercy and love for you. If God didn't love us, He wouldn't discipline us. He's telling the people, “If everything was great for everybody in Jerusalem, people wouldn't be open to change.” We make changes when things are hard. We make changes when things are difficult. God</w:t>
      </w:r>
      <w:r w:rsidR="00417530">
        <w:rPr>
          <w:rFonts w:ascii="Calibri" w:hAnsi="Calibri"/>
        </w:rPr>
        <w:t xml:space="preserve"> i</w:t>
      </w:r>
      <w:r w:rsidRPr="00DD4C15">
        <w:rPr>
          <w:rFonts w:ascii="Calibri" w:hAnsi="Calibri"/>
        </w:rPr>
        <w:t>s sending us a message. What a great opportunity we have to say, “God, is there anything in my heart that's not in line with your purposes? God, what do you want me to do? What can I be a part of to build your house? Lord, what do you want to say to me today?” God begins to bless that. He really does.</w:t>
      </w:r>
    </w:p>
    <w:p w14:paraId="59E5A977" w14:textId="77777777" w:rsidR="00DD4C15" w:rsidRPr="00DD4C15" w:rsidRDefault="00DD4C15" w:rsidP="00DD4C15">
      <w:pPr>
        <w:spacing w:line="276" w:lineRule="auto"/>
        <w:rPr>
          <w:rFonts w:ascii="Calibri" w:hAnsi="Calibri"/>
        </w:rPr>
      </w:pPr>
    </w:p>
    <w:p w14:paraId="5AA31F62" w14:textId="77777777" w:rsidR="00DD4C15" w:rsidRPr="00DD4C15" w:rsidRDefault="00DD4C15" w:rsidP="00DD4C15">
      <w:pPr>
        <w:spacing w:line="276" w:lineRule="auto"/>
        <w:rPr>
          <w:rFonts w:ascii="Calibri" w:hAnsi="Calibri"/>
        </w:rPr>
      </w:pPr>
      <w:r w:rsidRPr="00DD4C15">
        <w:rPr>
          <w:rFonts w:ascii="Calibri" w:hAnsi="Calibri"/>
        </w:rPr>
        <w:t xml:space="preserve">Miracles are always on the other side of obedience. </w:t>
      </w:r>
    </w:p>
    <w:p w14:paraId="3EF7D4AF" w14:textId="77777777" w:rsidR="00DD4C15" w:rsidRPr="00DD4C15" w:rsidRDefault="00DD4C15" w:rsidP="00DD4C15">
      <w:pPr>
        <w:spacing w:line="276" w:lineRule="auto"/>
        <w:rPr>
          <w:rFonts w:ascii="Calibri" w:hAnsi="Calibri"/>
        </w:rPr>
      </w:pPr>
    </w:p>
    <w:p w14:paraId="44A70E7F" w14:textId="77777777" w:rsidR="00DD4C15" w:rsidRPr="00DD4C15" w:rsidRDefault="00DD4C15" w:rsidP="00DD4C15">
      <w:pPr>
        <w:spacing w:line="276" w:lineRule="auto"/>
        <w:rPr>
          <w:rFonts w:ascii="Calibri" w:hAnsi="Calibri"/>
        </w:rPr>
      </w:pPr>
      <w:r w:rsidRPr="00DD4C15">
        <w:rPr>
          <w:rFonts w:ascii="Calibri" w:hAnsi="Calibri"/>
        </w:rPr>
        <w:t xml:space="preserve">“So the people feared the Lord. Then Haggai, the Lord’s messenger, delivered the Lord’s message to the people: ‘I am with you—this is the Lord’s declaration.’ The Lord roused the spirit of Zerubbabel son of </w:t>
      </w:r>
      <w:proofErr w:type="spellStart"/>
      <w:r w:rsidRPr="00DD4C15">
        <w:rPr>
          <w:rFonts w:ascii="Calibri" w:hAnsi="Calibri"/>
        </w:rPr>
        <w:t>Shealtiel</w:t>
      </w:r>
      <w:proofErr w:type="spellEnd"/>
      <w:r w:rsidRPr="00DD4C15">
        <w:rPr>
          <w:rFonts w:ascii="Calibri" w:hAnsi="Calibri"/>
        </w:rPr>
        <w:t xml:space="preserve">, governor of Judah, the spirit of the high priest Joshua son of </w:t>
      </w:r>
      <w:proofErr w:type="spellStart"/>
      <w:r w:rsidRPr="00DD4C15">
        <w:rPr>
          <w:rFonts w:ascii="Calibri" w:hAnsi="Calibri"/>
        </w:rPr>
        <w:t>Jehozadak</w:t>
      </w:r>
      <w:proofErr w:type="spellEnd"/>
      <w:r w:rsidRPr="00DD4C15">
        <w:rPr>
          <w:rFonts w:ascii="Calibri" w:hAnsi="Calibri"/>
        </w:rPr>
        <w:t>, and the spirit of all the remnant of the people. They began work on the house of the Lord of Armies, their God” (Haggai 1:12-14).</w:t>
      </w:r>
    </w:p>
    <w:p w14:paraId="57E3FE91" w14:textId="77777777" w:rsidR="00DD4C15" w:rsidRPr="00DD4C15" w:rsidRDefault="00DD4C15" w:rsidP="00DD4C15">
      <w:pPr>
        <w:spacing w:line="276" w:lineRule="auto"/>
        <w:rPr>
          <w:rFonts w:ascii="Calibri" w:hAnsi="Calibri"/>
        </w:rPr>
      </w:pPr>
    </w:p>
    <w:p w14:paraId="60A9F81C" w14:textId="77777777" w:rsidR="00DD4C15" w:rsidRPr="00DD4C15" w:rsidRDefault="00DD4C15" w:rsidP="00DD4C15">
      <w:pPr>
        <w:spacing w:line="276" w:lineRule="auto"/>
        <w:rPr>
          <w:rFonts w:ascii="Calibri" w:hAnsi="Calibri"/>
        </w:rPr>
      </w:pPr>
      <w:r w:rsidRPr="00DD4C15">
        <w:rPr>
          <w:rFonts w:ascii="Calibri" w:hAnsi="Calibri"/>
        </w:rPr>
        <w:t xml:space="preserve">Everybody joined together. </w:t>
      </w:r>
    </w:p>
    <w:p w14:paraId="73A0388A" w14:textId="77777777" w:rsidR="00DD4C15" w:rsidRPr="00DD4C15" w:rsidRDefault="00DD4C15" w:rsidP="00DD4C15">
      <w:pPr>
        <w:spacing w:line="276" w:lineRule="auto"/>
        <w:rPr>
          <w:rFonts w:ascii="Calibri" w:hAnsi="Calibri"/>
        </w:rPr>
      </w:pPr>
    </w:p>
    <w:p w14:paraId="64A5F553" w14:textId="77777777" w:rsidR="00DD4C15" w:rsidRPr="00DD4C15" w:rsidRDefault="00DD4C15" w:rsidP="00DD4C15">
      <w:pPr>
        <w:spacing w:line="276" w:lineRule="auto"/>
        <w:rPr>
          <w:rFonts w:ascii="Calibri" w:hAnsi="Calibri"/>
        </w:rPr>
      </w:pPr>
      <w:r w:rsidRPr="00DD4C15">
        <w:rPr>
          <w:rFonts w:ascii="Calibri" w:hAnsi="Calibri"/>
        </w:rPr>
        <w:t xml:space="preserve">When people begin to do what God had called them to do, that's when the blessings come. Check it out. God may be waiting on you. </w:t>
      </w:r>
    </w:p>
    <w:p w14:paraId="4DC16045" w14:textId="77777777" w:rsidR="00DD4C15" w:rsidRPr="00DD4C15" w:rsidRDefault="00DD4C15" w:rsidP="00DD4C15">
      <w:pPr>
        <w:spacing w:line="276" w:lineRule="auto"/>
        <w:rPr>
          <w:rFonts w:ascii="Calibri" w:hAnsi="Calibri"/>
        </w:rPr>
      </w:pPr>
    </w:p>
    <w:p w14:paraId="0E971F38" w14:textId="77777777" w:rsidR="00DD4C15" w:rsidRPr="00DD4C15" w:rsidRDefault="00DD4C15" w:rsidP="00DD4C15">
      <w:pPr>
        <w:spacing w:line="276" w:lineRule="auto"/>
        <w:rPr>
          <w:rFonts w:ascii="Calibri" w:hAnsi="Calibri"/>
        </w:rPr>
      </w:pPr>
      <w:r w:rsidRPr="00DD4C15">
        <w:rPr>
          <w:rFonts w:ascii="Calibri" w:hAnsi="Calibri"/>
        </w:rPr>
        <w:t xml:space="preserve">Moses had to stretch out his hand over the Red Sea before it would split. He had to go and confront Pharaoh before the people were allowed to exodus. </w:t>
      </w:r>
    </w:p>
    <w:p w14:paraId="56956D40" w14:textId="77777777" w:rsidR="00DD4C15" w:rsidRPr="00DD4C15" w:rsidRDefault="00DD4C15" w:rsidP="00DD4C15">
      <w:pPr>
        <w:spacing w:line="276" w:lineRule="auto"/>
        <w:rPr>
          <w:rFonts w:ascii="Calibri" w:hAnsi="Calibri"/>
        </w:rPr>
      </w:pPr>
    </w:p>
    <w:p w14:paraId="3D8D1C26" w14:textId="77777777" w:rsidR="00DD4C15" w:rsidRPr="00DD4C15" w:rsidRDefault="00DD4C15" w:rsidP="00DD4C15">
      <w:pPr>
        <w:spacing w:line="276" w:lineRule="auto"/>
        <w:rPr>
          <w:rFonts w:ascii="Calibri" w:hAnsi="Calibri"/>
        </w:rPr>
      </w:pPr>
      <w:r w:rsidRPr="00DD4C15">
        <w:rPr>
          <w:rFonts w:ascii="Calibri" w:hAnsi="Calibri"/>
        </w:rPr>
        <w:t xml:space="preserve">Noah had to build an ark before he could be saved from a flood. </w:t>
      </w:r>
    </w:p>
    <w:p w14:paraId="697DA6DC" w14:textId="77777777" w:rsidR="00DD4C15" w:rsidRPr="00DD4C15" w:rsidRDefault="00DD4C15" w:rsidP="00DD4C15">
      <w:pPr>
        <w:spacing w:line="276" w:lineRule="auto"/>
        <w:rPr>
          <w:rFonts w:ascii="Calibri" w:hAnsi="Calibri"/>
        </w:rPr>
      </w:pPr>
    </w:p>
    <w:p w14:paraId="14772396" w14:textId="77777777" w:rsidR="00DD4C15" w:rsidRPr="00DD4C15" w:rsidRDefault="00DD4C15" w:rsidP="00DD4C15">
      <w:pPr>
        <w:spacing w:line="276" w:lineRule="auto"/>
        <w:rPr>
          <w:rFonts w:ascii="Calibri" w:hAnsi="Calibri"/>
        </w:rPr>
      </w:pPr>
      <w:r w:rsidRPr="00DD4C15">
        <w:rPr>
          <w:rFonts w:ascii="Calibri" w:hAnsi="Calibri"/>
        </w:rPr>
        <w:t xml:space="preserve">Abraham had to go to the land of promise, an unknown place, before he could be the father of a great nation. </w:t>
      </w:r>
    </w:p>
    <w:p w14:paraId="399CE6EB" w14:textId="77777777" w:rsidR="00DD4C15" w:rsidRPr="00DD4C15" w:rsidRDefault="00DD4C15" w:rsidP="00DD4C15">
      <w:pPr>
        <w:spacing w:line="276" w:lineRule="auto"/>
        <w:rPr>
          <w:rFonts w:ascii="Calibri" w:hAnsi="Calibri"/>
        </w:rPr>
      </w:pPr>
    </w:p>
    <w:p w14:paraId="53538C67" w14:textId="77777777" w:rsidR="00DD4C15" w:rsidRPr="00DD4C15" w:rsidRDefault="00DD4C15" w:rsidP="00DD4C15">
      <w:pPr>
        <w:spacing w:line="276" w:lineRule="auto"/>
        <w:rPr>
          <w:rFonts w:ascii="Calibri" w:hAnsi="Calibri"/>
        </w:rPr>
      </w:pPr>
      <w:r w:rsidRPr="00DD4C15">
        <w:rPr>
          <w:rFonts w:ascii="Calibri" w:hAnsi="Calibri"/>
        </w:rPr>
        <w:t xml:space="preserve">Esther had to boldly go into the king's presence before the Israelite people could be saved. </w:t>
      </w:r>
    </w:p>
    <w:p w14:paraId="473E2CC0" w14:textId="77777777" w:rsidR="00DD4C15" w:rsidRPr="00DD4C15" w:rsidRDefault="00DD4C15" w:rsidP="00DD4C15">
      <w:pPr>
        <w:spacing w:line="276" w:lineRule="auto"/>
        <w:rPr>
          <w:rFonts w:ascii="Calibri" w:hAnsi="Calibri"/>
        </w:rPr>
      </w:pPr>
    </w:p>
    <w:p w14:paraId="374799B7" w14:textId="77777777" w:rsidR="00DD4C15" w:rsidRPr="00DD4C15" w:rsidRDefault="00DD4C15" w:rsidP="00DD4C15">
      <w:pPr>
        <w:spacing w:line="276" w:lineRule="auto"/>
        <w:rPr>
          <w:rFonts w:ascii="Calibri" w:hAnsi="Calibri"/>
        </w:rPr>
      </w:pPr>
      <w:r w:rsidRPr="00DD4C15">
        <w:rPr>
          <w:rFonts w:ascii="Calibri" w:hAnsi="Calibri"/>
        </w:rPr>
        <w:t xml:space="preserve">The ten lepers had to make their way to the priests before they could be healed. </w:t>
      </w:r>
    </w:p>
    <w:p w14:paraId="50E0E4C2" w14:textId="77777777" w:rsidR="00DD4C15" w:rsidRPr="00DD4C15" w:rsidRDefault="00DD4C15" w:rsidP="00DD4C15">
      <w:pPr>
        <w:spacing w:line="276" w:lineRule="auto"/>
        <w:rPr>
          <w:rFonts w:ascii="Calibri" w:hAnsi="Calibri"/>
        </w:rPr>
      </w:pPr>
    </w:p>
    <w:p w14:paraId="5EB4DA2A" w14:textId="5D6526DC" w:rsidR="00DD4C15" w:rsidRPr="00DD4C15" w:rsidRDefault="00DD4C15" w:rsidP="00DD4C15">
      <w:pPr>
        <w:spacing w:line="276" w:lineRule="auto"/>
        <w:rPr>
          <w:rFonts w:ascii="Calibri" w:hAnsi="Calibri"/>
        </w:rPr>
      </w:pPr>
      <w:r w:rsidRPr="00DD4C15">
        <w:rPr>
          <w:rFonts w:ascii="Calibri" w:hAnsi="Calibri"/>
        </w:rPr>
        <w:t xml:space="preserve">Naaman had to dip in the </w:t>
      </w:r>
      <w:r w:rsidR="00417530">
        <w:rPr>
          <w:rFonts w:ascii="Calibri" w:hAnsi="Calibri"/>
        </w:rPr>
        <w:t>Jordan River</w:t>
      </w:r>
      <w:r w:rsidRPr="00DD4C15">
        <w:rPr>
          <w:rFonts w:ascii="Calibri" w:hAnsi="Calibri"/>
        </w:rPr>
        <w:t xml:space="preserve"> seven times before he would be cleansed of leprosy. </w:t>
      </w:r>
    </w:p>
    <w:p w14:paraId="5B22687B" w14:textId="77777777" w:rsidR="00DD4C15" w:rsidRPr="00DD4C15" w:rsidRDefault="00DD4C15" w:rsidP="00DD4C15">
      <w:pPr>
        <w:spacing w:line="276" w:lineRule="auto"/>
        <w:rPr>
          <w:rFonts w:ascii="Calibri" w:hAnsi="Calibri"/>
        </w:rPr>
      </w:pPr>
    </w:p>
    <w:p w14:paraId="520F0DC0" w14:textId="77777777" w:rsidR="00DD4C15" w:rsidRPr="00DD4C15" w:rsidRDefault="00DD4C15" w:rsidP="00DD4C15">
      <w:pPr>
        <w:spacing w:line="276" w:lineRule="auto"/>
        <w:rPr>
          <w:rFonts w:ascii="Calibri" w:hAnsi="Calibri"/>
        </w:rPr>
      </w:pPr>
      <w:r w:rsidRPr="00DD4C15">
        <w:rPr>
          <w:rFonts w:ascii="Calibri" w:hAnsi="Calibri"/>
        </w:rPr>
        <w:t xml:space="preserve">The blind man had to go wash in the pool before Jesus gave him sight. </w:t>
      </w:r>
    </w:p>
    <w:p w14:paraId="268F5B23" w14:textId="77777777" w:rsidR="00DD4C15" w:rsidRPr="00DD4C15" w:rsidRDefault="00DD4C15" w:rsidP="00DD4C15">
      <w:pPr>
        <w:spacing w:line="276" w:lineRule="auto"/>
        <w:rPr>
          <w:rFonts w:ascii="Calibri" w:hAnsi="Calibri"/>
        </w:rPr>
      </w:pPr>
    </w:p>
    <w:p w14:paraId="64A82621" w14:textId="77777777" w:rsidR="00DD4C15" w:rsidRPr="00DD4C15" w:rsidRDefault="00DD4C15" w:rsidP="00DD4C15">
      <w:pPr>
        <w:spacing w:line="276" w:lineRule="auto"/>
        <w:rPr>
          <w:rFonts w:ascii="Calibri" w:hAnsi="Calibri"/>
        </w:rPr>
      </w:pPr>
      <w:r w:rsidRPr="00DD4C15">
        <w:rPr>
          <w:rFonts w:ascii="Calibri" w:hAnsi="Calibri"/>
        </w:rPr>
        <w:lastRenderedPageBreak/>
        <w:t xml:space="preserve">The four men had to open the roof before they could lower their paralytic friend down for Jesus to heal. </w:t>
      </w:r>
    </w:p>
    <w:p w14:paraId="21CBA6B8" w14:textId="77777777" w:rsidR="00DD4C15" w:rsidRPr="00DD4C15" w:rsidRDefault="00DD4C15" w:rsidP="00DD4C15">
      <w:pPr>
        <w:spacing w:line="276" w:lineRule="auto"/>
        <w:rPr>
          <w:rFonts w:ascii="Calibri" w:hAnsi="Calibri"/>
        </w:rPr>
      </w:pPr>
    </w:p>
    <w:p w14:paraId="1CC79572" w14:textId="6676CB2A" w:rsidR="00DD4C15" w:rsidRPr="00DD4C15" w:rsidRDefault="00DD4C15" w:rsidP="00DD4C15">
      <w:pPr>
        <w:spacing w:line="276" w:lineRule="auto"/>
        <w:rPr>
          <w:rFonts w:ascii="Calibri" w:hAnsi="Calibri"/>
        </w:rPr>
      </w:pPr>
      <w:r w:rsidRPr="00DD4C15">
        <w:rPr>
          <w:rFonts w:ascii="Calibri" w:hAnsi="Calibri"/>
        </w:rPr>
        <w:t xml:space="preserve">Paul and Silas had to sing and pray while they were in jail before an earthquake could come and before they could be delivered. </w:t>
      </w:r>
    </w:p>
    <w:p w14:paraId="2FBCFD86" w14:textId="77777777" w:rsidR="00DD4C15" w:rsidRPr="00DD4C15" w:rsidRDefault="00DD4C15" w:rsidP="00DD4C15">
      <w:pPr>
        <w:spacing w:line="276" w:lineRule="auto"/>
        <w:rPr>
          <w:rFonts w:ascii="Calibri" w:hAnsi="Calibri"/>
        </w:rPr>
      </w:pPr>
    </w:p>
    <w:p w14:paraId="0056BF9F" w14:textId="77777777" w:rsidR="00DD4C15" w:rsidRPr="00DD4C15" w:rsidRDefault="00DD4C15" w:rsidP="00DD4C15">
      <w:pPr>
        <w:spacing w:line="276" w:lineRule="auto"/>
        <w:rPr>
          <w:rFonts w:ascii="Calibri" w:hAnsi="Calibri"/>
        </w:rPr>
      </w:pPr>
      <w:r w:rsidRPr="00DD4C15">
        <w:rPr>
          <w:rFonts w:ascii="Calibri" w:hAnsi="Calibri"/>
        </w:rPr>
        <w:t xml:space="preserve">God is oftentimes waiting on us. </w:t>
      </w:r>
    </w:p>
    <w:p w14:paraId="1B01E43F" w14:textId="77777777" w:rsidR="00DD4C15" w:rsidRPr="00DD4C15" w:rsidRDefault="00DD4C15" w:rsidP="00DD4C15">
      <w:pPr>
        <w:spacing w:line="276" w:lineRule="auto"/>
        <w:rPr>
          <w:rFonts w:ascii="Calibri" w:hAnsi="Calibri"/>
        </w:rPr>
      </w:pPr>
    </w:p>
    <w:p w14:paraId="329E022E" w14:textId="731DDCD4" w:rsidR="00DD4C15" w:rsidRPr="00DD4C15" w:rsidRDefault="00DD4C15" w:rsidP="00DD4C15">
      <w:pPr>
        <w:spacing w:line="276" w:lineRule="auto"/>
        <w:rPr>
          <w:rFonts w:ascii="Calibri" w:hAnsi="Calibri"/>
        </w:rPr>
      </w:pPr>
      <w:r w:rsidRPr="00DD4C15">
        <w:rPr>
          <w:rFonts w:ascii="Calibri" w:hAnsi="Calibri"/>
        </w:rPr>
        <w:t>I love Luke 5. Simon Peter ha</w:t>
      </w:r>
      <w:r w:rsidR="00D900FB">
        <w:rPr>
          <w:rFonts w:ascii="Calibri" w:hAnsi="Calibri"/>
        </w:rPr>
        <w:t>s</w:t>
      </w:r>
      <w:r w:rsidRPr="00DD4C15">
        <w:rPr>
          <w:rFonts w:ascii="Calibri" w:hAnsi="Calibri"/>
        </w:rPr>
        <w:t xml:space="preserve"> been fishing all night and he ha</w:t>
      </w:r>
      <w:r w:rsidR="00D900FB">
        <w:rPr>
          <w:rFonts w:ascii="Calibri" w:hAnsi="Calibri"/>
        </w:rPr>
        <w:t>s</w:t>
      </w:r>
      <w:r w:rsidRPr="00DD4C15">
        <w:rPr>
          <w:rFonts w:ascii="Calibri" w:hAnsi="Calibri"/>
        </w:rPr>
        <w:t xml:space="preserve">n’t caught one thing. Maybe you feel like you've done that. </w:t>
      </w:r>
      <w:r w:rsidR="00D900FB">
        <w:rPr>
          <w:rFonts w:ascii="Calibri" w:hAnsi="Calibri"/>
        </w:rPr>
        <w:t>“</w:t>
      </w:r>
      <w:r w:rsidRPr="00DD4C15">
        <w:rPr>
          <w:rFonts w:ascii="Calibri" w:hAnsi="Calibri"/>
        </w:rPr>
        <w:t>I worked all night</w:t>
      </w:r>
      <w:r w:rsidR="00D900FB">
        <w:rPr>
          <w:rFonts w:ascii="Calibri" w:hAnsi="Calibri"/>
        </w:rPr>
        <w:t>; I have</w:t>
      </w:r>
      <w:r w:rsidRPr="00DD4C15">
        <w:rPr>
          <w:rFonts w:ascii="Calibri" w:hAnsi="Calibri"/>
        </w:rPr>
        <w:t xml:space="preserve"> nothing to show for it</w:t>
      </w:r>
      <w:r w:rsidR="00D900FB">
        <w:rPr>
          <w:rFonts w:ascii="Calibri" w:hAnsi="Calibri"/>
        </w:rPr>
        <w:t>.”</w:t>
      </w:r>
      <w:r w:rsidRPr="00DD4C15">
        <w:rPr>
          <w:rFonts w:ascii="Calibri" w:hAnsi="Calibri"/>
        </w:rPr>
        <w:t xml:space="preserve"> Jesus sa</w:t>
      </w:r>
      <w:r w:rsidR="00D900FB">
        <w:rPr>
          <w:rFonts w:ascii="Calibri" w:hAnsi="Calibri"/>
        </w:rPr>
        <w:t>id</w:t>
      </w:r>
      <w:r w:rsidRPr="00DD4C15">
        <w:rPr>
          <w:rFonts w:ascii="Calibri" w:hAnsi="Calibri"/>
        </w:rPr>
        <w:t>, “Go back out into the deep, Peter.” First of all, Jesus’ background was a carpenter. What does a carpenter know about fishing? Peter is a professional fisherman. You catch fish early in the morning and late at night, not when the sun is out</w:t>
      </w:r>
      <w:r w:rsidR="00856B2C">
        <w:rPr>
          <w:rFonts w:ascii="Calibri" w:hAnsi="Calibri"/>
        </w:rPr>
        <w:t xml:space="preserve">. </w:t>
      </w:r>
      <w:r w:rsidRPr="00DD4C15">
        <w:rPr>
          <w:rFonts w:ascii="Calibri" w:hAnsi="Calibri"/>
        </w:rPr>
        <w:t>Jesus is telling me to go back out and to catch the fish</w:t>
      </w:r>
      <w:r w:rsidR="00856B2C">
        <w:rPr>
          <w:rFonts w:ascii="Calibri" w:hAnsi="Calibri"/>
        </w:rPr>
        <w:t>?</w:t>
      </w:r>
      <w:r w:rsidRPr="00DD4C15">
        <w:rPr>
          <w:rFonts w:ascii="Calibri" w:hAnsi="Calibri"/>
        </w:rPr>
        <w:t xml:space="preserve"> The </w:t>
      </w:r>
      <w:r w:rsidR="00D900FB">
        <w:rPr>
          <w:rFonts w:ascii="Calibri" w:hAnsi="Calibri"/>
        </w:rPr>
        <w:t>S</w:t>
      </w:r>
      <w:r w:rsidRPr="00DD4C15">
        <w:rPr>
          <w:rFonts w:ascii="Calibri" w:hAnsi="Calibri"/>
        </w:rPr>
        <w:t xml:space="preserve">cripture says when he lowered his nets, there were so many fish that got into the net that the boat began to sink. He had to call his </w:t>
      </w:r>
      <w:r w:rsidR="00B80535">
        <w:rPr>
          <w:rFonts w:ascii="Calibri" w:hAnsi="Calibri"/>
        </w:rPr>
        <w:t xml:space="preserve">other fishermen </w:t>
      </w:r>
      <w:r w:rsidRPr="00DD4C15">
        <w:rPr>
          <w:rFonts w:ascii="Calibri" w:hAnsi="Calibri"/>
        </w:rPr>
        <w:t>buddies over</w:t>
      </w:r>
      <w:r w:rsidR="00B80535">
        <w:rPr>
          <w:rFonts w:ascii="Calibri" w:hAnsi="Calibri"/>
        </w:rPr>
        <w:t xml:space="preserve"> </w:t>
      </w:r>
      <w:r w:rsidRPr="00DD4C15">
        <w:rPr>
          <w:rFonts w:ascii="Calibri" w:hAnsi="Calibri"/>
        </w:rPr>
        <w:t xml:space="preserve">to come and help him. </w:t>
      </w:r>
    </w:p>
    <w:p w14:paraId="72C676E6" w14:textId="77777777" w:rsidR="00DD4C15" w:rsidRPr="00DD4C15" w:rsidRDefault="00DD4C15" w:rsidP="00DD4C15">
      <w:pPr>
        <w:spacing w:line="276" w:lineRule="auto"/>
        <w:rPr>
          <w:rFonts w:ascii="Calibri" w:hAnsi="Calibri"/>
        </w:rPr>
      </w:pPr>
    </w:p>
    <w:p w14:paraId="42CC4DBD" w14:textId="74C94A8A" w:rsidR="00DD4C15" w:rsidRPr="00DD4C15" w:rsidRDefault="00DD4C15" w:rsidP="00DD4C15">
      <w:pPr>
        <w:spacing w:line="276" w:lineRule="auto"/>
        <w:rPr>
          <w:rFonts w:ascii="Calibri" w:hAnsi="Calibri"/>
        </w:rPr>
      </w:pPr>
      <w:r w:rsidRPr="00DD4C15">
        <w:rPr>
          <w:rFonts w:ascii="Calibri" w:hAnsi="Calibri"/>
        </w:rPr>
        <w:t>Sometimes we're trying to do the things that only God can do. But if we will say, “God, what are your priorities for my life? Help me align myself with your calling and direction,” that’s when the blessing will come. Too many people today are saying, “God, here</w:t>
      </w:r>
      <w:r w:rsidR="00B80535">
        <w:rPr>
          <w:rFonts w:ascii="Calibri" w:hAnsi="Calibri"/>
        </w:rPr>
        <w:t xml:space="preserve"> are</w:t>
      </w:r>
      <w:r w:rsidRPr="00DD4C15">
        <w:rPr>
          <w:rFonts w:ascii="Calibri" w:hAnsi="Calibri"/>
        </w:rPr>
        <w:t xml:space="preserve"> my priorities and I want you to bless them.” God is saying, “I'm looking for a remnant. I'm looking for people who will say, ‘I want to get my life in alignment with your purposes and your callings.’ I will bless it.” That's wonderful. </w:t>
      </w:r>
    </w:p>
    <w:p w14:paraId="32CF32FD" w14:textId="77777777" w:rsidR="00DD4C15" w:rsidRPr="00DD4C15" w:rsidRDefault="00DD4C15" w:rsidP="00DD4C15">
      <w:pPr>
        <w:spacing w:line="276" w:lineRule="auto"/>
        <w:rPr>
          <w:rFonts w:ascii="Calibri" w:hAnsi="Calibri"/>
        </w:rPr>
      </w:pPr>
    </w:p>
    <w:p w14:paraId="2D2AF2B2" w14:textId="1E721E18" w:rsidR="00DD4C15" w:rsidRPr="00DD4C15" w:rsidRDefault="00DD4C15" w:rsidP="00DD4C15">
      <w:pPr>
        <w:spacing w:line="276" w:lineRule="auto"/>
        <w:rPr>
          <w:rFonts w:ascii="Calibri" w:hAnsi="Calibri"/>
        </w:rPr>
      </w:pPr>
      <w:r w:rsidRPr="00DD4C15">
        <w:rPr>
          <w:rFonts w:ascii="Calibri" w:hAnsi="Calibri"/>
        </w:rPr>
        <w:t xml:space="preserve">Are we living a sidetracked life? God has given us a great opportunity to follow Him. Let's be the people that continue to build the house of God. When we see that happening, God will build our house. </w:t>
      </w:r>
      <w:r w:rsidRPr="00DD4C15">
        <w:rPr>
          <w:rFonts w:ascii="Calibri" w:hAnsi="Calibri"/>
        </w:rPr>
        <w:br w:type="page"/>
      </w:r>
      <w:r w:rsidRPr="00DD4C15">
        <w:rPr>
          <w:rFonts w:ascii="Calibri" w:hAnsi="Calibri"/>
          <w:b/>
          <w:bCs/>
          <w:sz w:val="28"/>
          <w:szCs w:val="28"/>
          <w:u w:val="single"/>
        </w:rPr>
        <w:lastRenderedPageBreak/>
        <w:t>OUTLINE</w:t>
      </w:r>
    </w:p>
    <w:p w14:paraId="63AD5B99" w14:textId="77777777" w:rsidR="00DD4C15" w:rsidRPr="00DD4C15" w:rsidRDefault="00DD4C15" w:rsidP="00DD4C15">
      <w:pPr>
        <w:spacing w:line="276" w:lineRule="auto"/>
        <w:rPr>
          <w:rFonts w:ascii="Calibri" w:hAnsi="Calibri"/>
        </w:rPr>
      </w:pPr>
    </w:p>
    <w:p w14:paraId="0C9FDA9F" w14:textId="77777777" w:rsidR="00DD4C15" w:rsidRPr="00DD4C15" w:rsidRDefault="00DD4C15" w:rsidP="00DD4C15">
      <w:pPr>
        <w:spacing w:line="276" w:lineRule="auto"/>
        <w:rPr>
          <w:rFonts w:ascii="Calibri" w:hAnsi="Calibri"/>
          <w:i/>
          <w:iCs/>
        </w:rPr>
      </w:pPr>
      <w:r w:rsidRPr="00DD4C15">
        <w:rPr>
          <w:rFonts w:ascii="Calibri" w:hAnsi="Calibri"/>
          <w:i/>
          <w:iCs/>
        </w:rPr>
        <w:t xml:space="preserve">3 Questions </w:t>
      </w:r>
      <w:proofErr w:type="gramStart"/>
      <w:r w:rsidRPr="00DD4C15">
        <w:rPr>
          <w:rFonts w:ascii="Calibri" w:hAnsi="Calibri"/>
          <w:i/>
          <w:iCs/>
        </w:rPr>
        <w:t>To</w:t>
      </w:r>
      <w:proofErr w:type="gramEnd"/>
      <w:r w:rsidRPr="00DD4C15">
        <w:rPr>
          <w:rFonts w:ascii="Calibri" w:hAnsi="Calibri"/>
          <w:i/>
          <w:iCs/>
        </w:rPr>
        <w:t xml:space="preserve"> Avoid A Sidetracked Life…</w:t>
      </w:r>
    </w:p>
    <w:p w14:paraId="6B92B7A9" w14:textId="77777777" w:rsidR="00DD4C15" w:rsidRPr="00DD4C15" w:rsidRDefault="00DD4C15" w:rsidP="00DD4C15">
      <w:pPr>
        <w:spacing w:line="276" w:lineRule="auto"/>
        <w:rPr>
          <w:rFonts w:ascii="Calibri" w:hAnsi="Calibri"/>
        </w:rPr>
      </w:pPr>
    </w:p>
    <w:p w14:paraId="769CCD8B" w14:textId="77777777" w:rsidR="00DD4C15" w:rsidRPr="00DD4C15" w:rsidRDefault="00DD4C15" w:rsidP="00DD4C15">
      <w:pPr>
        <w:spacing w:line="276" w:lineRule="auto"/>
        <w:rPr>
          <w:rFonts w:ascii="Calibri" w:hAnsi="Calibri"/>
          <w:b/>
          <w:bCs/>
        </w:rPr>
      </w:pPr>
      <w:r w:rsidRPr="00DD4C15">
        <w:rPr>
          <w:rFonts w:ascii="Calibri" w:hAnsi="Calibri"/>
          <w:b/>
          <w:bCs/>
        </w:rPr>
        <w:t xml:space="preserve">1. What Am I Doing </w:t>
      </w:r>
      <w:proofErr w:type="gramStart"/>
      <w:r w:rsidRPr="00DD4C15">
        <w:rPr>
          <w:rFonts w:ascii="Calibri" w:hAnsi="Calibri"/>
          <w:b/>
          <w:bCs/>
        </w:rPr>
        <w:t>To</w:t>
      </w:r>
      <w:proofErr w:type="gramEnd"/>
      <w:r w:rsidRPr="00DD4C15">
        <w:rPr>
          <w:rFonts w:ascii="Calibri" w:hAnsi="Calibri"/>
          <w:b/>
          <w:bCs/>
        </w:rPr>
        <w:t xml:space="preserve"> Build The House of God?</w:t>
      </w:r>
    </w:p>
    <w:p w14:paraId="78865723" w14:textId="77777777" w:rsidR="00DD4C15" w:rsidRPr="00DD4C15" w:rsidRDefault="00DD4C15" w:rsidP="00DD4C15">
      <w:pPr>
        <w:spacing w:line="276" w:lineRule="auto"/>
        <w:rPr>
          <w:rFonts w:ascii="Calibri" w:hAnsi="Calibri"/>
        </w:rPr>
      </w:pPr>
    </w:p>
    <w:p w14:paraId="36D690FB" w14:textId="77777777" w:rsidR="00B80535" w:rsidRDefault="00DD4C15" w:rsidP="00DD4C15">
      <w:pPr>
        <w:spacing w:line="276" w:lineRule="auto"/>
        <w:rPr>
          <w:rFonts w:ascii="Calibri" w:hAnsi="Calibri"/>
        </w:rPr>
      </w:pPr>
      <w:r w:rsidRPr="00DD4C15">
        <w:rPr>
          <w:rFonts w:ascii="Calibri" w:hAnsi="Calibri"/>
        </w:rPr>
        <w:t xml:space="preserve">“The Lord of Armies says this: These people say: The time has not come for the house of the Lord to be rebuilt.” </w:t>
      </w:r>
    </w:p>
    <w:p w14:paraId="54C9CD7A" w14:textId="634DB2F0" w:rsidR="00DD4C15" w:rsidRPr="00DD4C15" w:rsidRDefault="00DD4C15" w:rsidP="00DD4C15">
      <w:pPr>
        <w:spacing w:line="276" w:lineRule="auto"/>
        <w:rPr>
          <w:rFonts w:ascii="Calibri" w:hAnsi="Calibri"/>
        </w:rPr>
      </w:pPr>
      <w:r w:rsidRPr="00DD4C15">
        <w:rPr>
          <w:rFonts w:ascii="Calibri" w:hAnsi="Calibri"/>
        </w:rPr>
        <w:t>Haggai 1:2 (CSB)</w:t>
      </w:r>
    </w:p>
    <w:p w14:paraId="5CDCB396" w14:textId="77777777" w:rsidR="00DD4C15" w:rsidRPr="00DD4C15" w:rsidRDefault="00DD4C15" w:rsidP="00DD4C15">
      <w:pPr>
        <w:spacing w:line="276" w:lineRule="auto"/>
        <w:rPr>
          <w:rFonts w:ascii="Calibri" w:hAnsi="Calibri"/>
        </w:rPr>
      </w:pPr>
    </w:p>
    <w:p w14:paraId="60DF8255" w14:textId="77777777" w:rsidR="00B80535" w:rsidRDefault="00B80535" w:rsidP="00DD4C15">
      <w:pPr>
        <w:spacing w:line="276" w:lineRule="auto"/>
        <w:rPr>
          <w:rFonts w:ascii="Calibri" w:hAnsi="Calibri"/>
        </w:rPr>
      </w:pPr>
      <w:r>
        <w:rPr>
          <w:rFonts w:ascii="Calibri" w:hAnsi="Calibri"/>
        </w:rPr>
        <w:t>“</w:t>
      </w:r>
      <w:r w:rsidR="00DD4C15" w:rsidRPr="00DD4C15">
        <w:rPr>
          <w:rFonts w:ascii="Calibri" w:hAnsi="Calibri"/>
        </w:rPr>
        <w:t xml:space="preserve">Then Zerubbabel son of </w:t>
      </w:r>
      <w:proofErr w:type="spellStart"/>
      <w:r w:rsidR="00DD4C15" w:rsidRPr="00DD4C15">
        <w:rPr>
          <w:rFonts w:ascii="Calibri" w:hAnsi="Calibri"/>
        </w:rPr>
        <w:t>Shealtiel</w:t>
      </w:r>
      <w:proofErr w:type="spellEnd"/>
      <w:r w:rsidR="00DD4C15" w:rsidRPr="00DD4C15">
        <w:rPr>
          <w:rFonts w:ascii="Calibri" w:hAnsi="Calibri"/>
        </w:rPr>
        <w:t xml:space="preserve">, the high priest Joshua son of </w:t>
      </w:r>
      <w:proofErr w:type="spellStart"/>
      <w:r w:rsidR="00DD4C15" w:rsidRPr="00DD4C15">
        <w:rPr>
          <w:rFonts w:ascii="Calibri" w:hAnsi="Calibri"/>
        </w:rPr>
        <w:t>Jehozadak</w:t>
      </w:r>
      <w:proofErr w:type="spellEnd"/>
      <w:r w:rsidR="00DD4C15" w:rsidRPr="00DD4C15">
        <w:rPr>
          <w:rFonts w:ascii="Calibri" w:hAnsi="Calibri"/>
        </w:rPr>
        <w:t>, and the ENTIRE remnant of the people obeyed the Lord their God and the words of the prophet Haggai, because the Lord their God had sent him. So the people feared the Lord.</w:t>
      </w:r>
      <w:r>
        <w:rPr>
          <w:rFonts w:ascii="Calibri" w:hAnsi="Calibri"/>
        </w:rPr>
        <w:t>”</w:t>
      </w:r>
      <w:r w:rsidR="00DD4C15" w:rsidRPr="00DD4C15">
        <w:rPr>
          <w:rFonts w:ascii="Calibri" w:hAnsi="Calibri"/>
        </w:rPr>
        <w:t xml:space="preserve"> </w:t>
      </w:r>
    </w:p>
    <w:p w14:paraId="19E25B69" w14:textId="6084C752" w:rsidR="00DD4C15" w:rsidRPr="00DD4C15" w:rsidRDefault="00DD4C15" w:rsidP="00DD4C15">
      <w:pPr>
        <w:spacing w:line="276" w:lineRule="auto"/>
        <w:rPr>
          <w:rFonts w:ascii="Calibri" w:hAnsi="Calibri"/>
        </w:rPr>
      </w:pPr>
      <w:r w:rsidRPr="00DD4C15">
        <w:rPr>
          <w:rFonts w:ascii="Calibri" w:hAnsi="Calibri"/>
        </w:rPr>
        <w:t>Haggai 1:12 (CSB)</w:t>
      </w:r>
    </w:p>
    <w:p w14:paraId="1BD97D6D" w14:textId="77777777" w:rsidR="00DD4C15" w:rsidRPr="00DD4C15" w:rsidRDefault="00DD4C15" w:rsidP="00DD4C15">
      <w:pPr>
        <w:spacing w:line="276" w:lineRule="auto"/>
        <w:rPr>
          <w:rFonts w:ascii="Calibri" w:hAnsi="Calibri"/>
          <w:b/>
          <w:bCs/>
        </w:rPr>
      </w:pPr>
    </w:p>
    <w:p w14:paraId="01AD6D82" w14:textId="77777777" w:rsidR="00DD4C15" w:rsidRPr="00DD4C15" w:rsidRDefault="00DD4C15" w:rsidP="00DD4C15">
      <w:pPr>
        <w:spacing w:line="276" w:lineRule="auto"/>
        <w:rPr>
          <w:rFonts w:ascii="Calibri" w:hAnsi="Calibri"/>
          <w:b/>
          <w:bCs/>
        </w:rPr>
      </w:pPr>
      <w:r w:rsidRPr="00DD4C15">
        <w:rPr>
          <w:rFonts w:ascii="Calibri" w:hAnsi="Calibri"/>
          <w:b/>
          <w:bCs/>
        </w:rPr>
        <w:t xml:space="preserve">2. Am I Focused </w:t>
      </w:r>
      <w:proofErr w:type="gramStart"/>
      <w:r w:rsidRPr="00DD4C15">
        <w:rPr>
          <w:rFonts w:ascii="Calibri" w:hAnsi="Calibri"/>
          <w:b/>
          <w:bCs/>
        </w:rPr>
        <w:t>Or</w:t>
      </w:r>
      <w:proofErr w:type="gramEnd"/>
      <w:r w:rsidRPr="00DD4C15">
        <w:rPr>
          <w:rFonts w:ascii="Calibri" w:hAnsi="Calibri"/>
          <w:b/>
          <w:bCs/>
        </w:rPr>
        <w:t xml:space="preserve"> Distracted?</w:t>
      </w:r>
    </w:p>
    <w:p w14:paraId="754EBC76" w14:textId="77777777" w:rsidR="00DD4C15" w:rsidRPr="00DD4C15" w:rsidRDefault="00DD4C15" w:rsidP="00DD4C15">
      <w:pPr>
        <w:spacing w:line="276" w:lineRule="auto"/>
        <w:rPr>
          <w:rFonts w:ascii="Calibri" w:hAnsi="Calibri"/>
        </w:rPr>
      </w:pPr>
    </w:p>
    <w:p w14:paraId="53650F87" w14:textId="44B0D216" w:rsidR="00B80535" w:rsidRDefault="00DD4C15" w:rsidP="00DD4C15">
      <w:pPr>
        <w:spacing w:line="276" w:lineRule="auto"/>
        <w:rPr>
          <w:rFonts w:ascii="Calibri" w:hAnsi="Calibri"/>
        </w:rPr>
      </w:pPr>
      <w:r w:rsidRPr="00DD4C15">
        <w:rPr>
          <w:rFonts w:ascii="Calibri" w:hAnsi="Calibri"/>
        </w:rPr>
        <w:t>“</w:t>
      </w:r>
      <w:r w:rsidR="00856B2C">
        <w:rPr>
          <w:rFonts w:ascii="Calibri" w:hAnsi="Calibri"/>
        </w:rPr>
        <w:t>‘</w:t>
      </w:r>
      <w:r w:rsidRPr="00DD4C15">
        <w:rPr>
          <w:rFonts w:ascii="Calibri" w:hAnsi="Calibri"/>
        </w:rPr>
        <w:t>The Lord of Armies says this: These people say: The time has not come for the house of the Lord to be rebuilt</w:t>
      </w:r>
      <w:r w:rsidR="00B80535">
        <w:rPr>
          <w:rFonts w:ascii="Calibri" w:hAnsi="Calibri"/>
        </w:rPr>
        <w:t>.’</w:t>
      </w:r>
      <w:r w:rsidRPr="00DD4C15">
        <w:rPr>
          <w:rFonts w:ascii="Calibri" w:hAnsi="Calibri"/>
        </w:rPr>
        <w:t xml:space="preserve"> The word of the Lord came through the prophet Haggai: </w:t>
      </w:r>
      <w:r w:rsidR="00B80535">
        <w:rPr>
          <w:rFonts w:ascii="Calibri" w:hAnsi="Calibri"/>
        </w:rPr>
        <w:t>‘</w:t>
      </w:r>
      <w:r w:rsidRPr="00DD4C15">
        <w:rPr>
          <w:rFonts w:ascii="Calibri" w:hAnsi="Calibri"/>
        </w:rPr>
        <w:t>Is it a time for you yourselves to live in your paneled houses, while this house lies in ruins?</w:t>
      </w:r>
      <w:r w:rsidR="00B80535">
        <w:rPr>
          <w:rFonts w:ascii="Calibri" w:hAnsi="Calibri"/>
        </w:rPr>
        <w:t>’</w:t>
      </w:r>
      <w:r w:rsidRPr="00DD4C15">
        <w:rPr>
          <w:rFonts w:ascii="Calibri" w:hAnsi="Calibri"/>
        </w:rPr>
        <w:t xml:space="preserve">” </w:t>
      </w:r>
    </w:p>
    <w:p w14:paraId="68A0E976" w14:textId="7997E625" w:rsidR="00DD4C15" w:rsidRPr="00DD4C15" w:rsidRDefault="00DD4C15" w:rsidP="00DD4C15">
      <w:pPr>
        <w:spacing w:line="276" w:lineRule="auto"/>
        <w:rPr>
          <w:rFonts w:ascii="Calibri" w:hAnsi="Calibri"/>
        </w:rPr>
      </w:pPr>
      <w:r w:rsidRPr="00DD4C15">
        <w:rPr>
          <w:rFonts w:ascii="Calibri" w:hAnsi="Calibri"/>
        </w:rPr>
        <w:t>Haggai 1:2-4 (CSB)</w:t>
      </w:r>
    </w:p>
    <w:p w14:paraId="002948AF" w14:textId="77777777" w:rsidR="00DD4C15" w:rsidRPr="00DD4C15" w:rsidRDefault="00DD4C15" w:rsidP="00DD4C15">
      <w:pPr>
        <w:spacing w:line="276" w:lineRule="auto"/>
        <w:rPr>
          <w:rFonts w:ascii="Calibri" w:hAnsi="Calibri"/>
        </w:rPr>
      </w:pPr>
    </w:p>
    <w:p w14:paraId="3AA8AE3B" w14:textId="77777777" w:rsidR="00B80535" w:rsidRDefault="00B80535" w:rsidP="00DD4C15">
      <w:pPr>
        <w:spacing w:line="276" w:lineRule="auto"/>
        <w:rPr>
          <w:rFonts w:ascii="Calibri" w:hAnsi="Calibri"/>
        </w:rPr>
      </w:pPr>
      <w:r>
        <w:rPr>
          <w:rFonts w:ascii="Calibri" w:hAnsi="Calibri"/>
        </w:rPr>
        <w:t>“</w:t>
      </w:r>
      <w:r w:rsidR="00DD4C15" w:rsidRPr="00DD4C15">
        <w:rPr>
          <w:rFonts w:ascii="Calibri" w:hAnsi="Calibri"/>
        </w:rPr>
        <w:t xml:space="preserve">The Lord roused the spirit of Zerubbabel son of </w:t>
      </w:r>
      <w:proofErr w:type="spellStart"/>
      <w:r w:rsidR="00DD4C15" w:rsidRPr="00DD4C15">
        <w:rPr>
          <w:rFonts w:ascii="Calibri" w:hAnsi="Calibri"/>
        </w:rPr>
        <w:t>Shealtiel</w:t>
      </w:r>
      <w:proofErr w:type="spellEnd"/>
      <w:r w:rsidR="00DD4C15" w:rsidRPr="00DD4C15">
        <w:rPr>
          <w:rFonts w:ascii="Calibri" w:hAnsi="Calibri"/>
        </w:rPr>
        <w:t xml:space="preserve">, governor of Judah, the spirit of the high priest Joshua son of </w:t>
      </w:r>
      <w:proofErr w:type="spellStart"/>
      <w:r w:rsidR="00DD4C15" w:rsidRPr="00DD4C15">
        <w:rPr>
          <w:rFonts w:ascii="Calibri" w:hAnsi="Calibri"/>
        </w:rPr>
        <w:t>Jehozadak</w:t>
      </w:r>
      <w:proofErr w:type="spellEnd"/>
      <w:r w:rsidR="00DD4C15" w:rsidRPr="00DD4C15">
        <w:rPr>
          <w:rFonts w:ascii="Calibri" w:hAnsi="Calibri"/>
        </w:rPr>
        <w:t>, and the spirit of all the remnant of the people. They began work on the house of the Lord of Armies, their God, on the twenty-fourth day of the sixth month, in the second year of King Darius.</w:t>
      </w:r>
      <w:r>
        <w:rPr>
          <w:rFonts w:ascii="Calibri" w:hAnsi="Calibri"/>
        </w:rPr>
        <w:t>”</w:t>
      </w:r>
      <w:r w:rsidR="00DD4C15" w:rsidRPr="00DD4C15">
        <w:rPr>
          <w:rFonts w:ascii="Calibri" w:hAnsi="Calibri"/>
        </w:rPr>
        <w:t xml:space="preserve"> </w:t>
      </w:r>
    </w:p>
    <w:p w14:paraId="4AD61BDE" w14:textId="0E61027A" w:rsidR="00DD4C15" w:rsidRPr="00DD4C15" w:rsidRDefault="00DD4C15" w:rsidP="00DD4C15">
      <w:pPr>
        <w:spacing w:line="276" w:lineRule="auto"/>
        <w:rPr>
          <w:rFonts w:ascii="Calibri" w:hAnsi="Calibri"/>
        </w:rPr>
      </w:pPr>
      <w:r w:rsidRPr="00DD4C15">
        <w:rPr>
          <w:rFonts w:ascii="Calibri" w:hAnsi="Calibri"/>
        </w:rPr>
        <w:t>Haggai 1:14-15 (CSB)</w:t>
      </w:r>
    </w:p>
    <w:p w14:paraId="12F7F9A1" w14:textId="77777777" w:rsidR="00DD4C15" w:rsidRPr="00DD4C15" w:rsidRDefault="00DD4C15" w:rsidP="00DD4C15">
      <w:pPr>
        <w:spacing w:line="276" w:lineRule="auto"/>
        <w:rPr>
          <w:rFonts w:ascii="Calibri" w:hAnsi="Calibri"/>
        </w:rPr>
      </w:pPr>
    </w:p>
    <w:p w14:paraId="4E305F84" w14:textId="77777777" w:rsidR="00DD4C15" w:rsidRPr="00DD4C15" w:rsidRDefault="00DD4C15" w:rsidP="00DD4C15">
      <w:pPr>
        <w:spacing w:line="276" w:lineRule="auto"/>
        <w:rPr>
          <w:rFonts w:ascii="Calibri" w:hAnsi="Calibri"/>
          <w:b/>
          <w:bCs/>
        </w:rPr>
      </w:pPr>
      <w:r w:rsidRPr="00DD4C15">
        <w:rPr>
          <w:rFonts w:ascii="Calibri" w:hAnsi="Calibri"/>
          <w:b/>
          <w:bCs/>
        </w:rPr>
        <w:t>3. Is My Soul Satisfied?</w:t>
      </w:r>
    </w:p>
    <w:p w14:paraId="30CD367A" w14:textId="77777777" w:rsidR="00DD4C15" w:rsidRPr="00DD4C15" w:rsidRDefault="00DD4C15" w:rsidP="00DD4C15">
      <w:pPr>
        <w:spacing w:line="276" w:lineRule="auto"/>
        <w:rPr>
          <w:rFonts w:ascii="Calibri" w:hAnsi="Calibri"/>
        </w:rPr>
      </w:pPr>
    </w:p>
    <w:p w14:paraId="0FEF1F18" w14:textId="77777777" w:rsidR="00B80535" w:rsidRDefault="00DD4C15" w:rsidP="00DD4C15">
      <w:pPr>
        <w:spacing w:line="276" w:lineRule="auto"/>
        <w:rPr>
          <w:rFonts w:ascii="Calibri" w:hAnsi="Calibri"/>
        </w:rPr>
      </w:pPr>
      <w:r w:rsidRPr="00DD4C15">
        <w:rPr>
          <w:rFonts w:ascii="Calibri" w:hAnsi="Calibri"/>
        </w:rPr>
        <w:t xml:space="preserve">“Because my house still lies in ruins, while each of you is busy with his own house. So on your account, the skies have withheld the dew and the land its crops. I have summoned a drought on the fields and the hills, on the grain, new wine, fresh oil, and whatever the ground yields, on man and animal, and on all that your hands produce.” </w:t>
      </w:r>
    </w:p>
    <w:p w14:paraId="4BAFB2E6" w14:textId="7430D1D7" w:rsidR="00DD4C15" w:rsidRPr="00DD4C15" w:rsidRDefault="00DD4C15" w:rsidP="00DD4C15">
      <w:pPr>
        <w:spacing w:line="276" w:lineRule="auto"/>
        <w:rPr>
          <w:rFonts w:ascii="Calibri" w:hAnsi="Calibri"/>
        </w:rPr>
      </w:pPr>
      <w:r w:rsidRPr="00DD4C15">
        <w:rPr>
          <w:rFonts w:ascii="Calibri" w:hAnsi="Calibri"/>
        </w:rPr>
        <w:t>Haggai 1:9-11 (CSB)</w:t>
      </w:r>
    </w:p>
    <w:p w14:paraId="2E6EED75" w14:textId="77777777" w:rsidR="00DD4C15" w:rsidRPr="00DD4C15" w:rsidRDefault="00DD4C15" w:rsidP="00DD4C15">
      <w:pPr>
        <w:spacing w:line="276" w:lineRule="auto"/>
        <w:rPr>
          <w:rFonts w:ascii="Calibri" w:hAnsi="Calibri"/>
        </w:rPr>
      </w:pPr>
    </w:p>
    <w:p w14:paraId="4E3DE47D" w14:textId="77777777" w:rsidR="00B80535" w:rsidRDefault="00B80535" w:rsidP="00DD4C15">
      <w:pPr>
        <w:spacing w:line="276" w:lineRule="auto"/>
        <w:rPr>
          <w:rFonts w:ascii="Calibri" w:hAnsi="Calibri"/>
        </w:rPr>
      </w:pPr>
      <w:r>
        <w:rPr>
          <w:rFonts w:ascii="Calibri" w:hAnsi="Calibri"/>
        </w:rPr>
        <w:lastRenderedPageBreak/>
        <w:t>“</w:t>
      </w:r>
      <w:r w:rsidR="00DD4C15" w:rsidRPr="00DD4C15">
        <w:rPr>
          <w:rFonts w:ascii="Calibri" w:hAnsi="Calibri"/>
        </w:rPr>
        <w:t xml:space="preserve">…So the people feared the Lord. Then Haggai, the Lord’s messenger, delivered the Lord’s message to the people: </w:t>
      </w:r>
      <w:r>
        <w:rPr>
          <w:rFonts w:ascii="Calibri" w:hAnsi="Calibri"/>
        </w:rPr>
        <w:t>‘</w:t>
      </w:r>
      <w:r w:rsidR="00DD4C15" w:rsidRPr="00DD4C15">
        <w:rPr>
          <w:rFonts w:ascii="Calibri" w:hAnsi="Calibri"/>
        </w:rPr>
        <w:t>I am with you—this is the Lord’s declaration.</w:t>
      </w:r>
      <w:r>
        <w:rPr>
          <w:rFonts w:ascii="Calibri" w:hAnsi="Calibri"/>
        </w:rPr>
        <w:t>’</w:t>
      </w:r>
      <w:r w:rsidR="00DD4C15" w:rsidRPr="00DD4C15">
        <w:rPr>
          <w:rFonts w:ascii="Calibri" w:hAnsi="Calibri"/>
        </w:rPr>
        <w:t xml:space="preserve"> The Lord roused the spirit of Zerubbabel son of </w:t>
      </w:r>
      <w:proofErr w:type="spellStart"/>
      <w:r w:rsidR="00DD4C15" w:rsidRPr="00DD4C15">
        <w:rPr>
          <w:rFonts w:ascii="Calibri" w:hAnsi="Calibri"/>
        </w:rPr>
        <w:t>Shealtiel</w:t>
      </w:r>
      <w:proofErr w:type="spellEnd"/>
      <w:r w:rsidR="00DD4C15" w:rsidRPr="00DD4C15">
        <w:rPr>
          <w:rFonts w:ascii="Calibri" w:hAnsi="Calibri"/>
        </w:rPr>
        <w:t xml:space="preserve">, governor of Judah, the spirit of the high priest Joshua son of </w:t>
      </w:r>
      <w:proofErr w:type="spellStart"/>
      <w:r w:rsidR="00DD4C15" w:rsidRPr="00DD4C15">
        <w:rPr>
          <w:rFonts w:ascii="Calibri" w:hAnsi="Calibri"/>
        </w:rPr>
        <w:t>Jehozadak</w:t>
      </w:r>
      <w:proofErr w:type="spellEnd"/>
      <w:r w:rsidR="00DD4C15" w:rsidRPr="00DD4C15">
        <w:rPr>
          <w:rFonts w:ascii="Calibri" w:hAnsi="Calibri"/>
        </w:rPr>
        <w:t>, and the spirit of all the remnant of the people. They began work on the house of the Lord of Armies, their God…</w:t>
      </w:r>
      <w:r>
        <w:rPr>
          <w:rFonts w:ascii="Calibri" w:hAnsi="Calibri"/>
        </w:rPr>
        <w:t>”</w:t>
      </w:r>
      <w:r w:rsidR="00DD4C15" w:rsidRPr="00DD4C15">
        <w:rPr>
          <w:rFonts w:ascii="Calibri" w:hAnsi="Calibri"/>
        </w:rPr>
        <w:t xml:space="preserve"> </w:t>
      </w:r>
    </w:p>
    <w:p w14:paraId="70987B6A" w14:textId="23BE1525" w:rsidR="00DD4C15" w:rsidRPr="00DD4C15" w:rsidRDefault="00DD4C15" w:rsidP="00DD4C15">
      <w:pPr>
        <w:spacing w:line="276" w:lineRule="auto"/>
        <w:rPr>
          <w:rFonts w:ascii="Calibri" w:hAnsi="Calibri"/>
        </w:rPr>
      </w:pPr>
      <w:r w:rsidRPr="00DD4C15">
        <w:rPr>
          <w:rFonts w:ascii="Calibri" w:hAnsi="Calibri"/>
        </w:rPr>
        <w:t>Haggai 1:12-14 (CSB)</w:t>
      </w:r>
    </w:p>
    <w:p w14:paraId="12E548F9" w14:textId="1777AFB8"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5ECAA" w14:textId="77777777" w:rsidR="00E15B91" w:rsidRDefault="00E15B91">
      <w:r>
        <w:separator/>
      </w:r>
    </w:p>
  </w:endnote>
  <w:endnote w:type="continuationSeparator" w:id="0">
    <w:p w14:paraId="782396AA" w14:textId="77777777" w:rsidR="00E15B91" w:rsidRDefault="00E15B91">
      <w:r>
        <w:continuationSeparator/>
      </w:r>
    </w:p>
  </w:endnote>
  <w:endnote w:type="continuationNotice" w:id="1">
    <w:p w14:paraId="30BF5654" w14:textId="77777777" w:rsidR="00E15B91" w:rsidRDefault="00E15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B2CC0" w14:textId="77777777" w:rsidR="00D81870" w:rsidRDefault="00D81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7A81D45" w:rsidR="000D064C" w:rsidRPr="00E001F4" w:rsidRDefault="00A11D21" w:rsidP="00A11D21">
    <w:pPr>
      <w:pStyle w:val="Footer"/>
      <w:rPr>
        <w:rFonts w:ascii="Calibri" w:hAnsi="Calibri"/>
      </w:rPr>
    </w:pPr>
    <w:r>
      <w:rPr>
        <w:rFonts w:ascii="Calibri" w:hAnsi="Calibri"/>
        <w:b/>
        <w:bCs/>
      </w:rPr>
      <w:tab/>
    </w:r>
    <w:r w:rsidR="00F904B7">
      <w:rPr>
        <w:rFonts w:ascii="Calibri" w:hAnsi="Calibri"/>
        <w:b/>
        <w:bCs/>
      </w:rPr>
      <w:t>Strapped</w:t>
    </w:r>
    <w:r w:rsidR="000D064C" w:rsidRPr="00E001F4">
      <w:rPr>
        <w:rFonts w:ascii="Calibri" w:hAnsi="Calibri"/>
        <w:b/>
        <w:bCs/>
      </w:rPr>
      <w:t>—</w:t>
    </w:r>
    <w:r w:rsidR="00F904B7">
      <w:rPr>
        <w:rFonts w:ascii="Calibri" w:hAnsi="Calibri"/>
        <w:b/>
        <w:bCs/>
      </w:rPr>
      <w:t>S</w:t>
    </w:r>
    <w:r w:rsidR="00DD4C15">
      <w:rPr>
        <w:rFonts w:ascii="Calibri" w:hAnsi="Calibri"/>
        <w:b/>
        <w:bCs/>
      </w:rPr>
      <w:t>idetracked</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F114F" w14:textId="77777777" w:rsidR="00D81870" w:rsidRDefault="00D81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827C3" w14:textId="77777777" w:rsidR="00E15B91" w:rsidRDefault="00E15B91">
      <w:r>
        <w:separator/>
      </w:r>
    </w:p>
  </w:footnote>
  <w:footnote w:type="continuationSeparator" w:id="0">
    <w:p w14:paraId="4E8128BA" w14:textId="77777777" w:rsidR="00E15B91" w:rsidRDefault="00E15B91">
      <w:r>
        <w:continuationSeparator/>
      </w:r>
    </w:p>
  </w:footnote>
  <w:footnote w:type="continuationNotice" w:id="1">
    <w:p w14:paraId="5987D3BD" w14:textId="77777777" w:rsidR="00E15B91" w:rsidRDefault="00E15B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4D9D"/>
    <w:rsid w:val="00045681"/>
    <w:rsid w:val="00046BD4"/>
    <w:rsid w:val="000529A4"/>
    <w:rsid w:val="000732B4"/>
    <w:rsid w:val="00082D3E"/>
    <w:rsid w:val="0008638E"/>
    <w:rsid w:val="00095757"/>
    <w:rsid w:val="000966E0"/>
    <w:rsid w:val="000A14EA"/>
    <w:rsid w:val="000B327E"/>
    <w:rsid w:val="000B38BA"/>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67BC2"/>
    <w:rsid w:val="003749C4"/>
    <w:rsid w:val="00385C45"/>
    <w:rsid w:val="00386B56"/>
    <w:rsid w:val="00394E73"/>
    <w:rsid w:val="00397EA2"/>
    <w:rsid w:val="003B4BBB"/>
    <w:rsid w:val="003B4F10"/>
    <w:rsid w:val="003D2E36"/>
    <w:rsid w:val="003D590D"/>
    <w:rsid w:val="003E0C7C"/>
    <w:rsid w:val="003E3313"/>
    <w:rsid w:val="003E6080"/>
    <w:rsid w:val="003F23DC"/>
    <w:rsid w:val="003F6583"/>
    <w:rsid w:val="003F6FC6"/>
    <w:rsid w:val="00403663"/>
    <w:rsid w:val="00404A59"/>
    <w:rsid w:val="00417530"/>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4F7185"/>
    <w:rsid w:val="0050323C"/>
    <w:rsid w:val="00504A84"/>
    <w:rsid w:val="005135BB"/>
    <w:rsid w:val="00514E43"/>
    <w:rsid w:val="005239B1"/>
    <w:rsid w:val="005250E7"/>
    <w:rsid w:val="00554E4A"/>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592B"/>
    <w:rsid w:val="00676E96"/>
    <w:rsid w:val="006A24A7"/>
    <w:rsid w:val="006A6FCB"/>
    <w:rsid w:val="006B7862"/>
    <w:rsid w:val="006C4559"/>
    <w:rsid w:val="006D24DF"/>
    <w:rsid w:val="006D3136"/>
    <w:rsid w:val="006D3F80"/>
    <w:rsid w:val="006D5364"/>
    <w:rsid w:val="006E4F39"/>
    <w:rsid w:val="006E77E6"/>
    <w:rsid w:val="00702914"/>
    <w:rsid w:val="007630E7"/>
    <w:rsid w:val="007819D8"/>
    <w:rsid w:val="00791189"/>
    <w:rsid w:val="007960BA"/>
    <w:rsid w:val="007A6325"/>
    <w:rsid w:val="007C5C95"/>
    <w:rsid w:val="007E1319"/>
    <w:rsid w:val="007F5E3F"/>
    <w:rsid w:val="008073BF"/>
    <w:rsid w:val="008356BD"/>
    <w:rsid w:val="0084063F"/>
    <w:rsid w:val="008553F1"/>
    <w:rsid w:val="00856B2C"/>
    <w:rsid w:val="00861BBA"/>
    <w:rsid w:val="00866B7A"/>
    <w:rsid w:val="00870C4A"/>
    <w:rsid w:val="00872B1A"/>
    <w:rsid w:val="00873D30"/>
    <w:rsid w:val="00890144"/>
    <w:rsid w:val="00894E92"/>
    <w:rsid w:val="00895E2E"/>
    <w:rsid w:val="008B653B"/>
    <w:rsid w:val="008C653F"/>
    <w:rsid w:val="008D1537"/>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64E1"/>
    <w:rsid w:val="00A43A90"/>
    <w:rsid w:val="00A51274"/>
    <w:rsid w:val="00A51B63"/>
    <w:rsid w:val="00A62D7A"/>
    <w:rsid w:val="00A64FC4"/>
    <w:rsid w:val="00A80D5D"/>
    <w:rsid w:val="00A83591"/>
    <w:rsid w:val="00A93495"/>
    <w:rsid w:val="00AA5ED6"/>
    <w:rsid w:val="00AB12C5"/>
    <w:rsid w:val="00AC1B83"/>
    <w:rsid w:val="00AD59D2"/>
    <w:rsid w:val="00AF468A"/>
    <w:rsid w:val="00B03B8B"/>
    <w:rsid w:val="00B10327"/>
    <w:rsid w:val="00B158DB"/>
    <w:rsid w:val="00B3092B"/>
    <w:rsid w:val="00B40364"/>
    <w:rsid w:val="00B4384A"/>
    <w:rsid w:val="00B44FE0"/>
    <w:rsid w:val="00B47A64"/>
    <w:rsid w:val="00B56A4D"/>
    <w:rsid w:val="00B604D0"/>
    <w:rsid w:val="00B648D9"/>
    <w:rsid w:val="00B80535"/>
    <w:rsid w:val="00B92770"/>
    <w:rsid w:val="00B940D4"/>
    <w:rsid w:val="00BA7A74"/>
    <w:rsid w:val="00BB4CA3"/>
    <w:rsid w:val="00BC10B4"/>
    <w:rsid w:val="00BD145D"/>
    <w:rsid w:val="00BD21E1"/>
    <w:rsid w:val="00BD63AF"/>
    <w:rsid w:val="00BE35BE"/>
    <w:rsid w:val="00BE7A66"/>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373B7"/>
    <w:rsid w:val="00D44685"/>
    <w:rsid w:val="00D45D41"/>
    <w:rsid w:val="00D46BAD"/>
    <w:rsid w:val="00D6624D"/>
    <w:rsid w:val="00D80D10"/>
    <w:rsid w:val="00D81870"/>
    <w:rsid w:val="00D86340"/>
    <w:rsid w:val="00D900FB"/>
    <w:rsid w:val="00D91F73"/>
    <w:rsid w:val="00D92F29"/>
    <w:rsid w:val="00DA0349"/>
    <w:rsid w:val="00DA7996"/>
    <w:rsid w:val="00DB7063"/>
    <w:rsid w:val="00DC3E39"/>
    <w:rsid w:val="00DC760B"/>
    <w:rsid w:val="00DD197D"/>
    <w:rsid w:val="00DD2573"/>
    <w:rsid w:val="00DD4C15"/>
    <w:rsid w:val="00DE0F70"/>
    <w:rsid w:val="00DE70E9"/>
    <w:rsid w:val="00DF09E4"/>
    <w:rsid w:val="00DF33A8"/>
    <w:rsid w:val="00DF3AF6"/>
    <w:rsid w:val="00DF7B5B"/>
    <w:rsid w:val="00E001F4"/>
    <w:rsid w:val="00E01194"/>
    <w:rsid w:val="00E0430E"/>
    <w:rsid w:val="00E04312"/>
    <w:rsid w:val="00E15B91"/>
    <w:rsid w:val="00E3156D"/>
    <w:rsid w:val="00E34A7C"/>
    <w:rsid w:val="00E53191"/>
    <w:rsid w:val="00E56D30"/>
    <w:rsid w:val="00E64AE0"/>
    <w:rsid w:val="00E667AB"/>
    <w:rsid w:val="00E75A9B"/>
    <w:rsid w:val="00E76851"/>
    <w:rsid w:val="00E80CE9"/>
    <w:rsid w:val="00E91EAD"/>
    <w:rsid w:val="00EB040E"/>
    <w:rsid w:val="00ED0AA7"/>
    <w:rsid w:val="00EE6289"/>
    <w:rsid w:val="00EF1491"/>
    <w:rsid w:val="00EF1DC2"/>
    <w:rsid w:val="00F07ABA"/>
    <w:rsid w:val="00F110E3"/>
    <w:rsid w:val="00F152F0"/>
    <w:rsid w:val="00F31FAF"/>
    <w:rsid w:val="00F3234E"/>
    <w:rsid w:val="00F36CB1"/>
    <w:rsid w:val="00F37FD7"/>
    <w:rsid w:val="00F417EF"/>
    <w:rsid w:val="00F47752"/>
    <w:rsid w:val="00F81C0F"/>
    <w:rsid w:val="00F904B7"/>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71</TotalTime>
  <Pages>13</Pages>
  <Words>4025</Words>
  <Characters>22946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13</cp:revision>
  <cp:lastPrinted>2023-01-30T18:49:00Z</cp:lastPrinted>
  <dcterms:created xsi:type="dcterms:W3CDTF">2023-03-06T02:55:00Z</dcterms:created>
  <dcterms:modified xsi:type="dcterms:W3CDTF">2023-03-08T18:46:00Z</dcterms:modified>
  <cp:category/>
</cp:coreProperties>
</file>